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AB87D" w14:textId="77777777" w:rsidR="0076571E" w:rsidRDefault="00B9077A">
      <w:pPr>
        <w:spacing w:after="120"/>
        <w:jc w:val="center"/>
      </w:pPr>
      <w:r>
        <w:rPr>
          <w:b/>
          <w:color w:val="1F3864"/>
          <w:sz w:val="36"/>
        </w:rPr>
        <w:t>ANEXO III — MODELO DE ORDEM DE SERVIÇO (OS)</w:t>
      </w:r>
    </w:p>
    <w:p w14:paraId="4E445FFC" w14:textId="77777777" w:rsidR="0076571E" w:rsidRDefault="00B9077A">
      <w:pPr>
        <w:spacing w:after="80"/>
        <w:jc w:val="center"/>
      </w:pPr>
      <w:r>
        <w:rPr>
          <w:b/>
          <w:color w:val="2E5B9E"/>
          <w:sz w:val="24"/>
        </w:rPr>
        <w:t>Termo de Referência nº 17/2026 — SR/PF/AP</w:t>
      </w:r>
    </w:p>
    <w:p w14:paraId="302338D0" w14:textId="77777777" w:rsidR="0076571E" w:rsidRDefault="00B9077A">
      <w:pPr>
        <w:spacing w:after="280"/>
        <w:jc w:val="center"/>
      </w:pPr>
      <w:r>
        <w:rPr>
          <w:i/>
        </w:rPr>
        <w:t>Processo SEI nº 08361.005127/2025-94 — Contrato nº ___/2026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18"/>
        <w:gridCol w:w="6520"/>
      </w:tblGrid>
      <w:tr w:rsidR="0076571E" w14:paraId="16D9E9F7" w14:textId="77777777">
        <w:tc>
          <w:tcPr>
            <w:tcW w:w="963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2E5B9E"/>
            <w:vAlign w:val="center"/>
          </w:tcPr>
          <w:p w14:paraId="52475D7A" w14:textId="77777777" w:rsidR="0076571E" w:rsidRDefault="00B9077A">
            <w:pPr>
              <w:spacing w:before="40" w:after="40"/>
            </w:pPr>
            <w:r>
              <w:rPr>
                <w:b/>
                <w:color w:val="FFFFFF"/>
                <w:sz w:val="22"/>
              </w:rPr>
              <w:t>1. IDENTIFICAÇÃO DA ORDEM DE SERVIÇO</w:t>
            </w:r>
          </w:p>
        </w:tc>
      </w:tr>
      <w:tr w:rsidR="0076571E" w14:paraId="122CD829" w14:textId="77777777"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3F2FD"/>
            <w:vAlign w:val="center"/>
          </w:tcPr>
          <w:p w14:paraId="40F157A3" w14:textId="77777777" w:rsidR="0076571E" w:rsidRDefault="00B9077A">
            <w:pPr>
              <w:spacing w:before="40" w:after="40"/>
            </w:pPr>
            <w:r>
              <w:rPr>
                <w:b/>
              </w:rPr>
              <w:t>Nº da OS:</w:t>
            </w:r>
          </w:p>
        </w:tc>
        <w:tc>
          <w:tcPr>
            <w:tcW w:w="65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5BBD6D2" w14:textId="77777777" w:rsidR="0076571E" w:rsidRDefault="0076571E">
            <w:pPr>
              <w:spacing w:before="40" w:after="40"/>
            </w:pPr>
          </w:p>
        </w:tc>
      </w:tr>
      <w:tr w:rsidR="0076571E" w14:paraId="1D2D4CC8" w14:textId="77777777"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3F2FD"/>
            <w:vAlign w:val="center"/>
          </w:tcPr>
          <w:p w14:paraId="5D6D5444" w14:textId="77777777" w:rsidR="0076571E" w:rsidRDefault="00B9077A">
            <w:pPr>
              <w:spacing w:before="40" w:after="40"/>
            </w:pPr>
            <w:r>
              <w:rPr>
                <w:b/>
              </w:rPr>
              <w:t>Data de Emissão:</w:t>
            </w:r>
          </w:p>
        </w:tc>
        <w:tc>
          <w:tcPr>
            <w:tcW w:w="65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6469775" w14:textId="77777777" w:rsidR="0076571E" w:rsidRDefault="00B9077A">
            <w:pPr>
              <w:spacing w:before="40" w:after="40"/>
            </w:pPr>
            <w:r>
              <w:t>(preenchida automaticamente pelo SEI)</w:t>
            </w:r>
          </w:p>
        </w:tc>
      </w:tr>
      <w:tr w:rsidR="0076571E" w14:paraId="16ECB82B" w14:textId="77777777"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3F2FD"/>
            <w:vAlign w:val="center"/>
          </w:tcPr>
          <w:p w14:paraId="6DE74FFF" w14:textId="77777777" w:rsidR="0076571E" w:rsidRDefault="00B9077A">
            <w:pPr>
              <w:spacing w:before="40" w:after="40"/>
            </w:pPr>
            <w:r>
              <w:rPr>
                <w:b/>
              </w:rPr>
              <w:t>Contrato:</w:t>
            </w:r>
          </w:p>
        </w:tc>
        <w:tc>
          <w:tcPr>
            <w:tcW w:w="65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DF4E471" w14:textId="77777777" w:rsidR="0076571E" w:rsidRDefault="00B9077A">
            <w:pPr>
              <w:spacing w:before="40" w:after="40"/>
            </w:pPr>
            <w:r>
              <w:t>Contrato nº ___/2026 — SR/PF/AP</w:t>
            </w:r>
          </w:p>
        </w:tc>
      </w:tr>
      <w:tr w:rsidR="0076571E" w14:paraId="53CC75DC" w14:textId="77777777"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3F2FD"/>
            <w:vAlign w:val="center"/>
          </w:tcPr>
          <w:p w14:paraId="1261F96E" w14:textId="77777777" w:rsidR="0076571E" w:rsidRDefault="00B9077A">
            <w:pPr>
              <w:spacing w:before="40" w:after="40"/>
            </w:pPr>
            <w:r>
              <w:rPr>
                <w:b/>
              </w:rPr>
              <w:t>CONTRATADA:</w:t>
            </w:r>
          </w:p>
        </w:tc>
        <w:tc>
          <w:tcPr>
            <w:tcW w:w="65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3AAA017" w14:textId="77777777" w:rsidR="0076571E" w:rsidRDefault="0076571E">
            <w:pPr>
              <w:spacing w:before="40" w:after="40"/>
            </w:pPr>
          </w:p>
        </w:tc>
      </w:tr>
      <w:tr w:rsidR="0076571E" w14:paraId="5C5CD2BB" w14:textId="77777777"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3F2FD"/>
            <w:vAlign w:val="center"/>
          </w:tcPr>
          <w:p w14:paraId="65D25B27" w14:textId="77777777" w:rsidR="0076571E" w:rsidRDefault="00B9077A">
            <w:pPr>
              <w:spacing w:before="40" w:after="40"/>
            </w:pPr>
            <w:r>
              <w:rPr>
                <w:b/>
              </w:rPr>
              <w:t>CNPJ:</w:t>
            </w:r>
          </w:p>
        </w:tc>
        <w:tc>
          <w:tcPr>
            <w:tcW w:w="65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1FFC607" w14:textId="77777777" w:rsidR="0076571E" w:rsidRDefault="0076571E">
            <w:pPr>
              <w:spacing w:before="40" w:after="40"/>
            </w:pPr>
          </w:p>
        </w:tc>
      </w:tr>
      <w:tr w:rsidR="0076571E" w14:paraId="06210D22" w14:textId="77777777"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3F2FD"/>
            <w:vAlign w:val="center"/>
          </w:tcPr>
          <w:p w14:paraId="700D481E" w14:textId="77777777" w:rsidR="0076571E" w:rsidRDefault="00B9077A">
            <w:pPr>
              <w:spacing w:before="40" w:after="40"/>
            </w:pPr>
            <w:r>
              <w:rPr>
                <w:b/>
              </w:rPr>
              <w:t>Preposto da CONTRATADA:</w:t>
            </w:r>
          </w:p>
        </w:tc>
        <w:tc>
          <w:tcPr>
            <w:tcW w:w="65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8948E39" w14:textId="77777777" w:rsidR="0076571E" w:rsidRDefault="0076571E">
            <w:pPr>
              <w:spacing w:before="40" w:after="40"/>
            </w:pPr>
          </w:p>
        </w:tc>
      </w:tr>
      <w:tr w:rsidR="0076571E" w14:paraId="7BE1329E" w14:textId="77777777"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3F2FD"/>
            <w:vAlign w:val="center"/>
          </w:tcPr>
          <w:p w14:paraId="3D017E75" w14:textId="77777777" w:rsidR="0076571E" w:rsidRDefault="00B9077A">
            <w:pPr>
              <w:spacing w:before="40" w:after="40"/>
            </w:pPr>
            <w:r>
              <w:rPr>
                <w:b/>
              </w:rPr>
              <w:t>Fiscal Técnico do Contrato:</w:t>
            </w:r>
          </w:p>
        </w:tc>
        <w:tc>
          <w:tcPr>
            <w:tcW w:w="65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D5D35AD" w14:textId="77777777" w:rsidR="0076571E" w:rsidRDefault="0076571E">
            <w:pPr>
              <w:spacing w:before="40" w:after="40"/>
            </w:pPr>
          </w:p>
        </w:tc>
      </w:tr>
      <w:tr w:rsidR="0076571E" w14:paraId="07764619" w14:textId="77777777"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3F2FD"/>
            <w:vAlign w:val="center"/>
          </w:tcPr>
          <w:p w14:paraId="095FD282" w14:textId="77777777" w:rsidR="0076571E" w:rsidRDefault="00B9077A">
            <w:pPr>
              <w:spacing w:before="40" w:after="40"/>
            </w:pPr>
            <w:r>
              <w:rPr>
                <w:b/>
              </w:rPr>
              <w:t>Fiscal Requisitante:</w:t>
            </w:r>
          </w:p>
        </w:tc>
        <w:tc>
          <w:tcPr>
            <w:tcW w:w="65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C1B897D" w14:textId="77777777" w:rsidR="0076571E" w:rsidRDefault="0076571E">
            <w:pPr>
              <w:spacing w:before="40" w:after="40"/>
            </w:pPr>
          </w:p>
        </w:tc>
      </w:tr>
      <w:tr w:rsidR="0076571E" w14:paraId="5D8EB84E" w14:textId="77777777"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3F2FD"/>
            <w:vAlign w:val="center"/>
          </w:tcPr>
          <w:p w14:paraId="5F6BDDB5" w14:textId="77777777" w:rsidR="0076571E" w:rsidRDefault="00B9077A">
            <w:pPr>
              <w:spacing w:before="40" w:after="40"/>
            </w:pPr>
            <w:r>
              <w:rPr>
                <w:b/>
              </w:rPr>
              <w:t>Fiscal Administrativo:</w:t>
            </w:r>
          </w:p>
        </w:tc>
        <w:tc>
          <w:tcPr>
            <w:tcW w:w="65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8256489" w14:textId="77777777" w:rsidR="0076571E" w:rsidRDefault="0076571E">
            <w:pPr>
              <w:spacing w:before="40" w:after="40"/>
            </w:pPr>
          </w:p>
        </w:tc>
      </w:tr>
      <w:tr w:rsidR="0076571E" w14:paraId="1E27EEF3" w14:textId="77777777"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3F2FD"/>
            <w:vAlign w:val="center"/>
          </w:tcPr>
          <w:p w14:paraId="47416EB0" w14:textId="77777777" w:rsidR="0076571E" w:rsidRDefault="00B9077A">
            <w:pPr>
              <w:spacing w:before="40" w:after="40"/>
            </w:pPr>
            <w:r>
              <w:rPr>
                <w:b/>
              </w:rPr>
              <w:t>Gestor do Contrato:</w:t>
            </w:r>
          </w:p>
        </w:tc>
        <w:tc>
          <w:tcPr>
            <w:tcW w:w="65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440346C" w14:textId="77777777" w:rsidR="0076571E" w:rsidRDefault="0076571E">
            <w:pPr>
              <w:spacing w:before="40" w:after="40"/>
            </w:pPr>
          </w:p>
        </w:tc>
      </w:tr>
      <w:tr w:rsidR="0076571E" w14:paraId="3B488A31" w14:textId="77777777"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3F2FD"/>
            <w:vAlign w:val="center"/>
          </w:tcPr>
          <w:p w14:paraId="7D06A056" w14:textId="77777777" w:rsidR="0076571E" w:rsidRDefault="00B9077A">
            <w:pPr>
              <w:spacing w:before="40" w:after="40"/>
            </w:pPr>
            <w:r>
              <w:rPr>
                <w:b/>
              </w:rPr>
              <w:t>Período de Referência:</w:t>
            </w:r>
          </w:p>
        </w:tc>
        <w:tc>
          <w:tcPr>
            <w:tcW w:w="65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420F10" w14:textId="77777777" w:rsidR="0076571E" w:rsidRDefault="00B9077A">
            <w:pPr>
              <w:spacing w:before="40" w:after="40"/>
            </w:pPr>
            <w:r>
              <w:t>___/___/_____ a ___/___/_____</w:t>
            </w:r>
          </w:p>
        </w:tc>
      </w:tr>
    </w:tbl>
    <w:p w14:paraId="68EA482D" w14:textId="77777777" w:rsidR="0076571E" w:rsidRDefault="0076571E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38"/>
      </w:tblGrid>
      <w:tr w:rsidR="0076571E" w14:paraId="6C497BAA" w14:textId="77777777">
        <w:tc>
          <w:tcPr>
            <w:tcW w:w="96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2E5B9E"/>
            <w:vAlign w:val="center"/>
          </w:tcPr>
          <w:p w14:paraId="7EDFD709" w14:textId="77777777" w:rsidR="0076571E" w:rsidRDefault="00B9077A">
            <w:pPr>
              <w:spacing w:before="40" w:after="40"/>
            </w:pPr>
            <w:r>
              <w:rPr>
                <w:b/>
                <w:color w:val="FFFFFF"/>
                <w:sz w:val="22"/>
              </w:rPr>
              <w:t xml:space="preserve">2. </w:t>
            </w:r>
            <w:r>
              <w:rPr>
                <w:b/>
                <w:color w:val="FFFFFF"/>
                <w:sz w:val="22"/>
              </w:rPr>
              <w:t>DESCRIÇÃO DOS SERVIÇOS</w:t>
            </w:r>
          </w:p>
        </w:tc>
      </w:tr>
      <w:tr w:rsidR="0076571E" w14:paraId="342FEA54" w14:textId="77777777">
        <w:tc>
          <w:tcPr>
            <w:tcW w:w="96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A1A0B4A" w14:textId="77777777" w:rsidR="0076571E" w:rsidRDefault="00B9077A">
            <w:pPr>
              <w:spacing w:before="40" w:after="40"/>
              <w:jc w:val="both"/>
            </w:pPr>
            <w:r>
              <w:t>Prestação de serviços técnicos continuados de operação de infraestrutura de TIC (3º Nível — Equipe Especializada I) e de atendimento a usuários de TIC (2º Nível — Equipe Especializada II), na forma e nas condições estabelecidas no T</w:t>
            </w:r>
            <w:r>
              <w:t>ermo de Referência nº 17/2026, com observância do Catálogo de Serviços constante do Anexo I do TR e dos níveis de serviço definidos na Seção 4.4 do TR.</w:t>
            </w:r>
          </w:p>
        </w:tc>
      </w:tr>
    </w:tbl>
    <w:p w14:paraId="2D3D6731" w14:textId="77777777" w:rsidR="0076571E" w:rsidRDefault="0076571E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80"/>
        <w:gridCol w:w="4706"/>
        <w:gridCol w:w="3118"/>
        <w:gridCol w:w="1134"/>
      </w:tblGrid>
      <w:tr w:rsidR="0076571E" w14:paraId="2269E39E" w14:textId="77777777">
        <w:tc>
          <w:tcPr>
            <w:tcW w:w="9638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2E5B9E"/>
            <w:vAlign w:val="center"/>
          </w:tcPr>
          <w:p w14:paraId="27AC9200" w14:textId="77777777" w:rsidR="0076571E" w:rsidRDefault="00B9077A">
            <w:pPr>
              <w:spacing w:before="40" w:after="40"/>
            </w:pPr>
            <w:r>
              <w:rPr>
                <w:b/>
                <w:color w:val="FFFFFF"/>
                <w:sz w:val="22"/>
              </w:rPr>
              <w:t>3. COMPOSIÇÃO DA EQUIPE DE REFERÊNCIA</w:t>
            </w:r>
          </w:p>
        </w:tc>
      </w:tr>
      <w:tr w:rsidR="0076571E" w14:paraId="16A7DE34" w14:textId="77777777">
        <w:tc>
          <w:tcPr>
            <w:tcW w:w="68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vAlign w:val="center"/>
          </w:tcPr>
          <w:p w14:paraId="534DE12A" w14:textId="77777777" w:rsidR="0076571E" w:rsidRDefault="00B9077A">
            <w:pPr>
              <w:spacing w:before="40" w:after="40"/>
              <w:jc w:val="center"/>
            </w:pPr>
            <w:r>
              <w:rPr>
                <w:b/>
                <w:color w:val="FFFFFF"/>
              </w:rPr>
              <w:t>Item</w:t>
            </w:r>
          </w:p>
        </w:tc>
        <w:tc>
          <w:tcPr>
            <w:tcW w:w="47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vAlign w:val="center"/>
          </w:tcPr>
          <w:p w14:paraId="6DC3EE02" w14:textId="77777777" w:rsidR="0076571E" w:rsidRDefault="00B9077A">
            <w:pPr>
              <w:spacing w:before="40" w:after="40"/>
            </w:pPr>
            <w:r>
              <w:rPr>
                <w:b/>
                <w:color w:val="FFFFFF"/>
              </w:rPr>
              <w:t>Perfil Profissional</w:t>
            </w:r>
          </w:p>
        </w:tc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vAlign w:val="center"/>
          </w:tcPr>
          <w:p w14:paraId="108EB632" w14:textId="77777777" w:rsidR="0076571E" w:rsidRDefault="00B9077A">
            <w:pPr>
              <w:spacing w:before="40" w:after="40"/>
            </w:pPr>
            <w:r>
              <w:rPr>
                <w:b/>
                <w:color w:val="FFFFFF"/>
              </w:rPr>
              <w:t>Equipe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vAlign w:val="center"/>
          </w:tcPr>
          <w:p w14:paraId="4DF04C31" w14:textId="77777777" w:rsidR="0076571E" w:rsidRDefault="00B9077A">
            <w:pPr>
              <w:spacing w:before="40" w:after="40"/>
              <w:jc w:val="center"/>
            </w:pPr>
            <w:r>
              <w:rPr>
                <w:b/>
                <w:color w:val="FFFFFF"/>
              </w:rPr>
              <w:t>Qtd.</w:t>
            </w:r>
          </w:p>
        </w:tc>
      </w:tr>
      <w:tr w:rsidR="0076571E" w14:paraId="7B798827" w14:textId="77777777">
        <w:tc>
          <w:tcPr>
            <w:tcW w:w="68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10421AB" w14:textId="77777777" w:rsidR="0076571E" w:rsidRDefault="00B9077A">
            <w:pPr>
              <w:spacing w:before="40" w:after="40"/>
              <w:jc w:val="center"/>
            </w:pPr>
            <w:r>
              <w:t>1</w:t>
            </w:r>
          </w:p>
        </w:tc>
        <w:tc>
          <w:tcPr>
            <w:tcW w:w="47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68C807A" w14:textId="77777777" w:rsidR="0076571E" w:rsidRDefault="00B9077A">
            <w:pPr>
              <w:spacing w:before="40" w:after="40"/>
            </w:pPr>
            <w:r>
              <w:t xml:space="preserve">Analista de </w:t>
            </w:r>
            <w:r>
              <w:t>suporte computacional — Sênior</w:t>
            </w:r>
          </w:p>
        </w:tc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7299C9D" w14:textId="77777777" w:rsidR="0076571E" w:rsidRDefault="00B9077A">
            <w:pPr>
              <w:spacing w:before="40" w:after="40"/>
            </w:pPr>
            <w:r>
              <w:t>I — Operação de Infraestrutura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26A1A23" w14:textId="77777777" w:rsidR="0076571E" w:rsidRDefault="00B9077A">
            <w:pPr>
              <w:spacing w:before="40" w:after="40"/>
              <w:jc w:val="center"/>
            </w:pPr>
            <w:r>
              <w:t>1</w:t>
            </w:r>
          </w:p>
        </w:tc>
      </w:tr>
      <w:tr w:rsidR="0076571E" w14:paraId="251DAD09" w14:textId="77777777">
        <w:tc>
          <w:tcPr>
            <w:tcW w:w="68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0693F67" w14:textId="77777777" w:rsidR="0076571E" w:rsidRDefault="00B9077A">
            <w:pPr>
              <w:spacing w:before="40" w:after="40"/>
              <w:jc w:val="center"/>
            </w:pPr>
            <w:r>
              <w:t>2</w:t>
            </w:r>
          </w:p>
        </w:tc>
        <w:tc>
          <w:tcPr>
            <w:tcW w:w="47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0B1F003" w14:textId="77777777" w:rsidR="0076571E" w:rsidRDefault="00B9077A">
            <w:pPr>
              <w:spacing w:before="40" w:after="40"/>
            </w:pPr>
            <w:r>
              <w:t>Analista de redes e comunicação de dados — Sênior</w:t>
            </w:r>
          </w:p>
        </w:tc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55199A1" w14:textId="77777777" w:rsidR="0076571E" w:rsidRDefault="00B9077A">
            <w:pPr>
              <w:spacing w:before="40" w:after="40"/>
            </w:pPr>
            <w:r>
              <w:t>I — Operação de Infraestrutura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67F84FD" w14:textId="77777777" w:rsidR="0076571E" w:rsidRDefault="00B9077A">
            <w:pPr>
              <w:spacing w:before="40" w:after="40"/>
              <w:jc w:val="center"/>
            </w:pPr>
            <w:r>
              <w:t>1</w:t>
            </w:r>
          </w:p>
        </w:tc>
      </w:tr>
      <w:tr w:rsidR="0076571E" w14:paraId="1CBD85EB" w14:textId="77777777">
        <w:tc>
          <w:tcPr>
            <w:tcW w:w="68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E8404E9" w14:textId="77777777" w:rsidR="0076571E" w:rsidRDefault="00B9077A">
            <w:pPr>
              <w:spacing w:before="40" w:after="40"/>
              <w:jc w:val="center"/>
            </w:pPr>
            <w:r>
              <w:t>3</w:t>
            </w:r>
          </w:p>
        </w:tc>
        <w:tc>
          <w:tcPr>
            <w:tcW w:w="47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9BD6C43" w14:textId="77777777" w:rsidR="0076571E" w:rsidRDefault="00B9077A">
            <w:pPr>
              <w:spacing w:before="40" w:after="40"/>
            </w:pPr>
            <w:r>
              <w:t>Gerente de suporte técnico de TI (Líder Técnico)</w:t>
            </w:r>
          </w:p>
        </w:tc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2EF0581" w14:textId="77777777" w:rsidR="0076571E" w:rsidRDefault="00B9077A">
            <w:pPr>
              <w:spacing w:before="40" w:after="40"/>
            </w:pPr>
            <w:r>
              <w:t>I — Operação de Infraestrutura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6B3046D" w14:textId="77777777" w:rsidR="0076571E" w:rsidRDefault="00B9077A">
            <w:pPr>
              <w:spacing w:before="40" w:after="40"/>
              <w:jc w:val="center"/>
            </w:pPr>
            <w:r>
              <w:t>1</w:t>
            </w:r>
          </w:p>
        </w:tc>
      </w:tr>
      <w:tr w:rsidR="0076571E" w14:paraId="55AF8AA1" w14:textId="77777777">
        <w:tc>
          <w:tcPr>
            <w:tcW w:w="68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DC74451" w14:textId="77777777" w:rsidR="0076571E" w:rsidRDefault="00B9077A">
            <w:pPr>
              <w:spacing w:before="40" w:after="40"/>
              <w:jc w:val="center"/>
            </w:pPr>
            <w:r>
              <w:t>4</w:t>
            </w:r>
          </w:p>
        </w:tc>
        <w:tc>
          <w:tcPr>
            <w:tcW w:w="47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09496E4" w14:textId="77777777" w:rsidR="0076571E" w:rsidRDefault="00B9077A">
            <w:pPr>
              <w:spacing w:before="40" w:after="40"/>
            </w:pPr>
            <w:r>
              <w:t xml:space="preserve">Técnico em </w:t>
            </w:r>
            <w:r>
              <w:t>manutenção de equipamentos de informática — Pleno</w:t>
            </w:r>
          </w:p>
        </w:tc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F6D7CE5" w14:textId="77777777" w:rsidR="0076571E" w:rsidRDefault="00B9077A">
            <w:pPr>
              <w:spacing w:before="40" w:after="40"/>
            </w:pPr>
            <w:r>
              <w:t>II — Atendimento ao Usuário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65D55C0" w14:textId="77777777" w:rsidR="0076571E" w:rsidRDefault="00B9077A">
            <w:pPr>
              <w:spacing w:before="40" w:after="40"/>
              <w:jc w:val="center"/>
            </w:pPr>
            <w:r>
              <w:t>4</w:t>
            </w:r>
          </w:p>
        </w:tc>
      </w:tr>
      <w:tr w:rsidR="0076571E" w14:paraId="366DEA43" w14:textId="77777777">
        <w:tc>
          <w:tcPr>
            <w:tcW w:w="68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8E1"/>
            <w:vAlign w:val="center"/>
          </w:tcPr>
          <w:p w14:paraId="4A662133" w14:textId="77777777" w:rsidR="0076571E" w:rsidRDefault="0076571E">
            <w:pPr>
              <w:spacing w:before="40" w:after="40"/>
            </w:pPr>
          </w:p>
        </w:tc>
        <w:tc>
          <w:tcPr>
            <w:tcW w:w="47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8E1"/>
            <w:vAlign w:val="center"/>
          </w:tcPr>
          <w:p w14:paraId="4B146BC8" w14:textId="77777777" w:rsidR="0076571E" w:rsidRDefault="00B9077A">
            <w:pPr>
              <w:spacing w:before="40" w:after="40"/>
            </w:pPr>
            <w:r>
              <w:rPr>
                <w:b/>
              </w:rPr>
              <w:t>Total de profissionais (referência para estimativa de custos)</w:t>
            </w:r>
          </w:p>
        </w:tc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8E1"/>
            <w:vAlign w:val="center"/>
          </w:tcPr>
          <w:p w14:paraId="6977B1B8" w14:textId="77777777" w:rsidR="0076571E" w:rsidRDefault="0076571E">
            <w:pPr>
              <w:spacing w:before="40" w:after="40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8E1"/>
            <w:vAlign w:val="center"/>
          </w:tcPr>
          <w:p w14:paraId="2FE9C66C" w14:textId="77777777" w:rsidR="0076571E" w:rsidRDefault="00B9077A">
            <w:pPr>
              <w:spacing w:before="40" w:after="40"/>
              <w:jc w:val="center"/>
            </w:pPr>
            <w:r>
              <w:rPr>
                <w:b/>
              </w:rPr>
              <w:t>7</w:t>
            </w:r>
          </w:p>
        </w:tc>
      </w:tr>
    </w:tbl>
    <w:p w14:paraId="31C0DBB1" w14:textId="77777777" w:rsidR="0076571E" w:rsidRDefault="0076571E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84"/>
        <w:gridCol w:w="4535"/>
        <w:gridCol w:w="1701"/>
        <w:gridCol w:w="1417"/>
      </w:tblGrid>
      <w:tr w:rsidR="0076571E" w14:paraId="2409544D" w14:textId="77777777">
        <w:tc>
          <w:tcPr>
            <w:tcW w:w="9637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2E5B9E"/>
            <w:vAlign w:val="center"/>
          </w:tcPr>
          <w:p w14:paraId="4EB8D67D" w14:textId="77777777" w:rsidR="0076571E" w:rsidRDefault="00B9077A">
            <w:pPr>
              <w:spacing w:before="40" w:after="40"/>
            </w:pPr>
            <w:r>
              <w:rPr>
                <w:b/>
                <w:color w:val="FFFFFF"/>
                <w:sz w:val="22"/>
              </w:rPr>
              <w:t>4. REGIÕES DE ATENDIMENTO</w:t>
            </w:r>
          </w:p>
        </w:tc>
      </w:tr>
      <w:tr w:rsidR="0076571E" w14:paraId="5E38AFF1" w14:textId="77777777">
        <w:tc>
          <w:tcPr>
            <w:tcW w:w="198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vAlign w:val="center"/>
          </w:tcPr>
          <w:p w14:paraId="14F3CE1D" w14:textId="77777777" w:rsidR="0076571E" w:rsidRDefault="00B9077A">
            <w:pPr>
              <w:spacing w:before="40" w:after="40"/>
              <w:jc w:val="center"/>
            </w:pPr>
            <w:r>
              <w:rPr>
                <w:b/>
                <w:color w:val="FFFFFF"/>
              </w:rPr>
              <w:t>Região</w:t>
            </w:r>
          </w:p>
        </w:tc>
        <w:tc>
          <w:tcPr>
            <w:tcW w:w="453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vAlign w:val="center"/>
          </w:tcPr>
          <w:p w14:paraId="6836F497" w14:textId="77777777" w:rsidR="0076571E" w:rsidRDefault="00B9077A">
            <w:pPr>
              <w:spacing w:before="40" w:after="40"/>
            </w:pPr>
            <w:r>
              <w:rPr>
                <w:b/>
                <w:color w:val="FFFFFF"/>
              </w:rPr>
              <w:t>Localidades</w:t>
            </w:r>
          </w:p>
        </w:tc>
        <w:tc>
          <w:tcPr>
            <w:tcW w:w="170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vAlign w:val="center"/>
          </w:tcPr>
          <w:p w14:paraId="1F523EB1" w14:textId="77777777" w:rsidR="0076571E" w:rsidRDefault="00B9077A">
            <w:pPr>
              <w:spacing w:before="40" w:after="40"/>
              <w:jc w:val="center"/>
            </w:pPr>
            <w:r>
              <w:rPr>
                <w:b/>
                <w:color w:val="FFFFFF"/>
              </w:rPr>
              <w:t>Usuários</w:t>
            </w:r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vAlign w:val="center"/>
          </w:tcPr>
          <w:p w14:paraId="313BCD1D" w14:textId="77777777" w:rsidR="0076571E" w:rsidRDefault="00B9077A">
            <w:pPr>
              <w:spacing w:before="40" w:after="40"/>
              <w:jc w:val="center"/>
            </w:pPr>
            <w:r>
              <w:rPr>
                <w:b/>
                <w:color w:val="FFFFFF"/>
              </w:rPr>
              <w:t>% Demanda</w:t>
            </w:r>
          </w:p>
        </w:tc>
      </w:tr>
      <w:tr w:rsidR="0076571E" w14:paraId="514B0E2C" w14:textId="77777777">
        <w:tc>
          <w:tcPr>
            <w:tcW w:w="198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FC2ABA9" w14:textId="77777777" w:rsidR="0076571E" w:rsidRDefault="00B9077A">
            <w:pPr>
              <w:spacing w:before="40" w:after="40"/>
              <w:jc w:val="center"/>
            </w:pPr>
            <w:r>
              <w:rPr>
                <w:b/>
              </w:rPr>
              <w:t>R1 — Macapá</w:t>
            </w:r>
          </w:p>
        </w:tc>
        <w:tc>
          <w:tcPr>
            <w:tcW w:w="453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A403695" w14:textId="4965A2CD" w:rsidR="0076571E" w:rsidRDefault="00B9077A">
            <w:pPr>
              <w:spacing w:before="40" w:after="40"/>
            </w:pPr>
            <w:r>
              <w:t xml:space="preserve">Sede SR/PF/AP; </w:t>
            </w:r>
            <w:r>
              <w:t>Aeroporto; GEPOM</w:t>
            </w:r>
          </w:p>
        </w:tc>
        <w:tc>
          <w:tcPr>
            <w:tcW w:w="170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C7AB0D7" w14:textId="77777777" w:rsidR="0076571E" w:rsidRDefault="00B9077A">
            <w:pPr>
              <w:spacing w:before="40" w:after="40"/>
              <w:jc w:val="center"/>
            </w:pPr>
            <w:r>
              <w:t>159</w:t>
            </w:r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9DF2996" w14:textId="77777777" w:rsidR="0076571E" w:rsidRDefault="00B9077A">
            <w:pPr>
              <w:spacing w:before="40" w:after="40"/>
              <w:jc w:val="center"/>
            </w:pPr>
            <w:r>
              <w:t>~84%</w:t>
            </w:r>
          </w:p>
        </w:tc>
      </w:tr>
      <w:tr w:rsidR="0076571E" w14:paraId="04C9EA98" w14:textId="77777777">
        <w:tc>
          <w:tcPr>
            <w:tcW w:w="198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76B8E0B" w14:textId="77777777" w:rsidR="0076571E" w:rsidRDefault="00B9077A">
            <w:pPr>
              <w:spacing w:before="40" w:after="40"/>
              <w:jc w:val="center"/>
            </w:pPr>
            <w:r>
              <w:rPr>
                <w:b/>
              </w:rPr>
              <w:lastRenderedPageBreak/>
              <w:t>R2 — Oiapoque</w:t>
            </w:r>
          </w:p>
        </w:tc>
        <w:tc>
          <w:tcPr>
            <w:tcW w:w="453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4351098" w14:textId="77777777" w:rsidR="0076571E" w:rsidRDefault="00B9077A">
            <w:pPr>
              <w:spacing w:before="40" w:after="40"/>
            </w:pPr>
            <w:r>
              <w:t>DPF/OPE/AP; Ponte Binacional</w:t>
            </w:r>
          </w:p>
        </w:tc>
        <w:tc>
          <w:tcPr>
            <w:tcW w:w="170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CA4D79" w14:textId="77777777" w:rsidR="0076571E" w:rsidRDefault="00B9077A">
            <w:pPr>
              <w:spacing w:before="40" w:after="40"/>
              <w:jc w:val="center"/>
            </w:pPr>
            <w:r>
              <w:t>29</w:t>
            </w:r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60ABB8E" w14:textId="77777777" w:rsidR="0076571E" w:rsidRDefault="00B9077A">
            <w:pPr>
              <w:spacing w:before="40" w:after="40"/>
              <w:jc w:val="center"/>
            </w:pPr>
            <w:r>
              <w:t>~16%</w:t>
            </w:r>
          </w:p>
        </w:tc>
      </w:tr>
      <w:tr w:rsidR="0076571E" w14:paraId="28BB8072" w14:textId="77777777">
        <w:tc>
          <w:tcPr>
            <w:tcW w:w="198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8E1"/>
            <w:vAlign w:val="center"/>
          </w:tcPr>
          <w:p w14:paraId="51396F95" w14:textId="77777777" w:rsidR="0076571E" w:rsidRDefault="00B9077A">
            <w:pPr>
              <w:spacing w:before="40" w:after="40"/>
              <w:jc w:val="center"/>
            </w:pPr>
            <w:r>
              <w:rPr>
                <w:b/>
              </w:rPr>
              <w:t>Total</w:t>
            </w:r>
          </w:p>
        </w:tc>
        <w:tc>
          <w:tcPr>
            <w:tcW w:w="453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8E1"/>
            <w:vAlign w:val="center"/>
          </w:tcPr>
          <w:p w14:paraId="237A80F8" w14:textId="77777777" w:rsidR="0076571E" w:rsidRDefault="00B9077A">
            <w:pPr>
              <w:spacing w:before="40" w:after="40"/>
            </w:pPr>
            <w:r>
              <w:t>5 localidades em 2 regiões geográficas</w:t>
            </w:r>
          </w:p>
        </w:tc>
        <w:tc>
          <w:tcPr>
            <w:tcW w:w="170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8E1"/>
            <w:vAlign w:val="center"/>
          </w:tcPr>
          <w:p w14:paraId="2DB27BC4" w14:textId="77777777" w:rsidR="0076571E" w:rsidRDefault="00B9077A">
            <w:pPr>
              <w:spacing w:before="40" w:after="40"/>
              <w:jc w:val="center"/>
            </w:pPr>
            <w:r>
              <w:rPr>
                <w:b/>
              </w:rPr>
              <w:t>188</w:t>
            </w:r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8E1"/>
            <w:vAlign w:val="center"/>
          </w:tcPr>
          <w:p w14:paraId="3342E798" w14:textId="77777777" w:rsidR="0076571E" w:rsidRDefault="00B9077A">
            <w:pPr>
              <w:spacing w:before="40" w:after="40"/>
              <w:jc w:val="center"/>
            </w:pPr>
            <w:r>
              <w:rPr>
                <w:b/>
              </w:rPr>
              <w:t>100%</w:t>
            </w:r>
          </w:p>
        </w:tc>
      </w:tr>
    </w:tbl>
    <w:p w14:paraId="3C3B612B" w14:textId="77777777" w:rsidR="0076571E" w:rsidRDefault="0076571E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268"/>
        <w:gridCol w:w="1984"/>
        <w:gridCol w:w="1984"/>
        <w:gridCol w:w="3402"/>
      </w:tblGrid>
      <w:tr w:rsidR="0076571E" w14:paraId="4C6B2077" w14:textId="77777777">
        <w:tc>
          <w:tcPr>
            <w:tcW w:w="9638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2E5B9E"/>
            <w:vAlign w:val="center"/>
          </w:tcPr>
          <w:p w14:paraId="4D0B7A99" w14:textId="77777777" w:rsidR="0076571E" w:rsidRDefault="00B9077A">
            <w:pPr>
              <w:spacing w:before="40" w:after="40"/>
            </w:pPr>
            <w:r>
              <w:rPr>
                <w:b/>
                <w:color w:val="FFFFFF"/>
                <w:sz w:val="22"/>
              </w:rPr>
              <w:t>5. NÍVEIS DE SERVIÇO APLICÁVEIS (Tabela 4.4.2 do TR)</w:t>
            </w:r>
          </w:p>
        </w:tc>
      </w:tr>
      <w:tr w:rsidR="0076571E" w14:paraId="0C281EF0" w14:textId="77777777">
        <w:tc>
          <w:tcPr>
            <w:tcW w:w="226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vAlign w:val="center"/>
          </w:tcPr>
          <w:p w14:paraId="44C949C0" w14:textId="77777777" w:rsidR="0076571E" w:rsidRDefault="00B9077A">
            <w:pPr>
              <w:spacing w:before="40" w:after="40"/>
              <w:jc w:val="center"/>
            </w:pPr>
            <w:r>
              <w:rPr>
                <w:b/>
                <w:color w:val="FFFFFF"/>
              </w:rPr>
              <w:t>Prioridade</w:t>
            </w:r>
          </w:p>
        </w:tc>
        <w:tc>
          <w:tcPr>
            <w:tcW w:w="198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vAlign w:val="center"/>
          </w:tcPr>
          <w:p w14:paraId="791F2064" w14:textId="77777777" w:rsidR="0076571E" w:rsidRDefault="00B9077A">
            <w:pPr>
              <w:spacing w:before="40" w:after="40"/>
              <w:jc w:val="center"/>
            </w:pPr>
            <w:r>
              <w:rPr>
                <w:b/>
                <w:color w:val="FFFFFF"/>
              </w:rPr>
              <w:t>TIT</w:t>
            </w:r>
          </w:p>
        </w:tc>
        <w:tc>
          <w:tcPr>
            <w:tcW w:w="198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vAlign w:val="center"/>
          </w:tcPr>
          <w:p w14:paraId="3A2A8DC5" w14:textId="77777777" w:rsidR="0076571E" w:rsidRDefault="00B9077A">
            <w:pPr>
              <w:spacing w:before="40" w:after="40"/>
              <w:jc w:val="center"/>
            </w:pPr>
            <w:r>
              <w:rPr>
                <w:b/>
                <w:color w:val="FFFFFF"/>
              </w:rPr>
              <w:t>TMS</w:t>
            </w:r>
          </w:p>
        </w:tc>
        <w:tc>
          <w:tcPr>
            <w:tcW w:w="340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vAlign w:val="center"/>
          </w:tcPr>
          <w:p w14:paraId="0D8D98B5" w14:textId="77777777" w:rsidR="0076571E" w:rsidRDefault="00B9077A">
            <w:pPr>
              <w:spacing w:before="40" w:after="40"/>
              <w:jc w:val="center"/>
            </w:pPr>
            <w:r>
              <w:rPr>
                <w:b/>
                <w:color w:val="FFFFFF"/>
              </w:rPr>
              <w:t>Apuração</w:t>
            </w:r>
          </w:p>
        </w:tc>
      </w:tr>
      <w:tr w:rsidR="0076571E" w14:paraId="04D66B06" w14:textId="77777777">
        <w:tc>
          <w:tcPr>
            <w:tcW w:w="226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A37A617" w14:textId="77777777" w:rsidR="0076571E" w:rsidRDefault="00B9077A">
            <w:pPr>
              <w:spacing w:before="40" w:after="40"/>
              <w:jc w:val="center"/>
            </w:pPr>
            <w:r>
              <w:t>1 — Crítica</w:t>
            </w:r>
          </w:p>
        </w:tc>
        <w:tc>
          <w:tcPr>
            <w:tcW w:w="198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3EBB671" w14:textId="77777777" w:rsidR="0076571E" w:rsidRDefault="00B9077A">
            <w:pPr>
              <w:spacing w:before="40" w:after="40"/>
              <w:jc w:val="center"/>
            </w:pPr>
            <w:r>
              <w:t>30 min</w:t>
            </w:r>
          </w:p>
        </w:tc>
        <w:tc>
          <w:tcPr>
            <w:tcW w:w="198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4C2F115" w14:textId="77777777" w:rsidR="0076571E" w:rsidRDefault="00B9077A">
            <w:pPr>
              <w:spacing w:before="40" w:after="40"/>
              <w:jc w:val="center"/>
            </w:pPr>
            <w:r>
              <w:t>1h</w:t>
            </w:r>
          </w:p>
        </w:tc>
        <w:tc>
          <w:tcPr>
            <w:tcW w:w="340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5A778EA" w14:textId="77777777" w:rsidR="0076571E" w:rsidRDefault="00B9077A">
            <w:pPr>
              <w:spacing w:before="40" w:after="40"/>
              <w:jc w:val="center"/>
            </w:pPr>
            <w:r>
              <w:t>Independente por região (R1 e R2)</w:t>
            </w:r>
          </w:p>
        </w:tc>
      </w:tr>
      <w:tr w:rsidR="0076571E" w14:paraId="798157B9" w14:textId="77777777">
        <w:tc>
          <w:tcPr>
            <w:tcW w:w="226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0D479A1" w14:textId="77777777" w:rsidR="0076571E" w:rsidRDefault="00B9077A">
            <w:pPr>
              <w:spacing w:before="40" w:after="40"/>
              <w:jc w:val="center"/>
            </w:pPr>
            <w:r>
              <w:t>2 — Alta</w:t>
            </w:r>
          </w:p>
        </w:tc>
        <w:tc>
          <w:tcPr>
            <w:tcW w:w="198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24AF505" w14:textId="77777777" w:rsidR="0076571E" w:rsidRDefault="00B9077A">
            <w:pPr>
              <w:spacing w:before="40" w:after="40"/>
              <w:jc w:val="center"/>
            </w:pPr>
            <w:r>
              <w:t>30 min</w:t>
            </w:r>
          </w:p>
        </w:tc>
        <w:tc>
          <w:tcPr>
            <w:tcW w:w="198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0A6B15B" w14:textId="77777777" w:rsidR="0076571E" w:rsidRDefault="00B9077A">
            <w:pPr>
              <w:spacing w:before="40" w:after="40"/>
              <w:jc w:val="center"/>
            </w:pPr>
            <w:r>
              <w:t>2h</w:t>
            </w:r>
          </w:p>
        </w:tc>
        <w:tc>
          <w:tcPr>
            <w:tcW w:w="340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5EEE984" w14:textId="77777777" w:rsidR="0076571E" w:rsidRDefault="00B9077A">
            <w:pPr>
              <w:spacing w:before="40" w:after="40"/>
              <w:jc w:val="center"/>
            </w:pPr>
            <w:r>
              <w:t>Independente por região (R1 e R2)</w:t>
            </w:r>
          </w:p>
        </w:tc>
      </w:tr>
      <w:tr w:rsidR="0076571E" w14:paraId="4B8F0DD5" w14:textId="77777777">
        <w:tc>
          <w:tcPr>
            <w:tcW w:w="226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20F4E30" w14:textId="77777777" w:rsidR="0076571E" w:rsidRDefault="00B9077A">
            <w:pPr>
              <w:spacing w:before="40" w:after="40"/>
              <w:jc w:val="center"/>
            </w:pPr>
            <w:r>
              <w:t>3 — Média</w:t>
            </w:r>
          </w:p>
        </w:tc>
        <w:tc>
          <w:tcPr>
            <w:tcW w:w="198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0377C8D" w14:textId="77777777" w:rsidR="0076571E" w:rsidRDefault="00B9077A">
            <w:pPr>
              <w:spacing w:before="40" w:after="40"/>
              <w:jc w:val="center"/>
            </w:pPr>
            <w:r>
              <w:t>30 min</w:t>
            </w:r>
          </w:p>
        </w:tc>
        <w:tc>
          <w:tcPr>
            <w:tcW w:w="198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BB20376" w14:textId="77777777" w:rsidR="0076571E" w:rsidRDefault="00B9077A">
            <w:pPr>
              <w:spacing w:before="40" w:after="40"/>
              <w:jc w:val="center"/>
            </w:pPr>
            <w:r>
              <w:t>4h</w:t>
            </w:r>
          </w:p>
        </w:tc>
        <w:tc>
          <w:tcPr>
            <w:tcW w:w="340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73BC8B0" w14:textId="77777777" w:rsidR="0076571E" w:rsidRDefault="00B9077A">
            <w:pPr>
              <w:spacing w:before="40" w:after="40"/>
              <w:jc w:val="center"/>
            </w:pPr>
            <w:r>
              <w:t>Independente por região (R1 e R2)</w:t>
            </w:r>
          </w:p>
        </w:tc>
      </w:tr>
      <w:tr w:rsidR="0076571E" w14:paraId="0C35A298" w14:textId="77777777">
        <w:tc>
          <w:tcPr>
            <w:tcW w:w="226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A1294FF" w14:textId="77777777" w:rsidR="0076571E" w:rsidRDefault="00B9077A">
            <w:pPr>
              <w:spacing w:before="40" w:after="40"/>
              <w:jc w:val="center"/>
            </w:pPr>
            <w:r>
              <w:t>4 — Baixa</w:t>
            </w:r>
          </w:p>
        </w:tc>
        <w:tc>
          <w:tcPr>
            <w:tcW w:w="198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5EAD4B3" w14:textId="77777777" w:rsidR="0076571E" w:rsidRDefault="00B9077A">
            <w:pPr>
              <w:spacing w:before="40" w:after="40"/>
              <w:jc w:val="center"/>
            </w:pPr>
            <w:r>
              <w:t>30 min</w:t>
            </w:r>
          </w:p>
        </w:tc>
        <w:tc>
          <w:tcPr>
            <w:tcW w:w="198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CEEBD9A" w14:textId="77777777" w:rsidR="0076571E" w:rsidRDefault="00B9077A">
            <w:pPr>
              <w:spacing w:before="40" w:after="40"/>
              <w:jc w:val="center"/>
            </w:pPr>
            <w:r>
              <w:t>8h</w:t>
            </w:r>
          </w:p>
        </w:tc>
        <w:tc>
          <w:tcPr>
            <w:tcW w:w="340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DECB056" w14:textId="77777777" w:rsidR="0076571E" w:rsidRDefault="00B9077A">
            <w:pPr>
              <w:spacing w:before="40" w:after="40"/>
              <w:jc w:val="center"/>
            </w:pPr>
            <w:r>
              <w:t>Independente por região (R1 e R2)</w:t>
            </w:r>
          </w:p>
        </w:tc>
      </w:tr>
      <w:tr w:rsidR="0076571E" w14:paraId="7939D2C1" w14:textId="77777777">
        <w:tc>
          <w:tcPr>
            <w:tcW w:w="226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0AB6269" w14:textId="77777777" w:rsidR="0076571E" w:rsidRDefault="00B9077A">
            <w:pPr>
              <w:spacing w:before="40" w:after="40"/>
              <w:jc w:val="center"/>
            </w:pPr>
            <w:r>
              <w:t>5 — Planejada</w:t>
            </w:r>
          </w:p>
        </w:tc>
        <w:tc>
          <w:tcPr>
            <w:tcW w:w="198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9EB0AAB" w14:textId="77777777" w:rsidR="0076571E" w:rsidRDefault="00B9077A">
            <w:pPr>
              <w:spacing w:before="40" w:after="40"/>
              <w:jc w:val="center"/>
            </w:pPr>
            <w:r>
              <w:t>30 min</w:t>
            </w:r>
          </w:p>
        </w:tc>
        <w:tc>
          <w:tcPr>
            <w:tcW w:w="198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905289F" w14:textId="77777777" w:rsidR="0076571E" w:rsidRDefault="00B9077A">
            <w:pPr>
              <w:spacing w:before="40" w:after="40"/>
              <w:jc w:val="center"/>
            </w:pPr>
            <w:r>
              <w:t>24h</w:t>
            </w:r>
          </w:p>
        </w:tc>
        <w:tc>
          <w:tcPr>
            <w:tcW w:w="340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5F453A6" w14:textId="77777777" w:rsidR="0076571E" w:rsidRDefault="00B9077A">
            <w:pPr>
              <w:spacing w:before="40" w:after="40"/>
              <w:jc w:val="center"/>
            </w:pPr>
            <w:r>
              <w:t xml:space="preserve">Independente por região (R1 e </w:t>
            </w:r>
            <w:r>
              <w:t>R2)</w:t>
            </w:r>
          </w:p>
        </w:tc>
      </w:tr>
    </w:tbl>
    <w:p w14:paraId="3A5732F2" w14:textId="77777777" w:rsidR="0076571E" w:rsidRDefault="0076571E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402"/>
        <w:gridCol w:w="6236"/>
      </w:tblGrid>
      <w:tr w:rsidR="0076571E" w14:paraId="407C2222" w14:textId="77777777">
        <w:tc>
          <w:tcPr>
            <w:tcW w:w="963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2E5B9E"/>
            <w:vAlign w:val="center"/>
          </w:tcPr>
          <w:p w14:paraId="3E4A3911" w14:textId="77777777" w:rsidR="0076571E" w:rsidRDefault="00B9077A">
            <w:pPr>
              <w:spacing w:before="40" w:after="40"/>
            </w:pPr>
            <w:r>
              <w:rPr>
                <w:b/>
                <w:color w:val="FFFFFF"/>
                <w:sz w:val="22"/>
              </w:rPr>
              <w:t>6. VALOR MENSAL E CONDIÇÕES DE PAGAMENTO</w:t>
            </w:r>
          </w:p>
        </w:tc>
      </w:tr>
      <w:tr w:rsidR="0076571E" w14:paraId="3B52A5F1" w14:textId="77777777">
        <w:tc>
          <w:tcPr>
            <w:tcW w:w="340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3F2FD"/>
          </w:tcPr>
          <w:p w14:paraId="75364DD6" w14:textId="77777777" w:rsidR="0076571E" w:rsidRDefault="00B9077A">
            <w:pPr>
              <w:spacing w:before="40" w:after="40"/>
            </w:pPr>
            <w:r>
              <w:rPr>
                <w:b/>
              </w:rPr>
              <w:t>Valor Fixo Mensal:</w:t>
            </w:r>
          </w:p>
        </w:tc>
        <w:tc>
          <w:tcPr>
            <w:tcW w:w="623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F5502A1" w14:textId="77777777" w:rsidR="0076571E" w:rsidRDefault="00B9077A">
            <w:pPr>
              <w:spacing w:before="40" w:after="40"/>
              <w:jc w:val="both"/>
            </w:pPr>
            <w:r>
              <w:t>R$ 80.431,58 (oitenta mil, quatrocentos e trinta e um reais e cinquenta e oito centavos)</w:t>
            </w:r>
          </w:p>
        </w:tc>
      </w:tr>
      <w:tr w:rsidR="0076571E" w14:paraId="33AC3A63" w14:textId="77777777">
        <w:tc>
          <w:tcPr>
            <w:tcW w:w="340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3F2FD"/>
          </w:tcPr>
          <w:p w14:paraId="6CB4E504" w14:textId="77777777" w:rsidR="0076571E" w:rsidRDefault="00B9077A">
            <w:pPr>
              <w:spacing w:before="40" w:after="40"/>
            </w:pPr>
            <w:r>
              <w:rPr>
                <w:b/>
              </w:rPr>
              <w:t>Condição de pagamento:</w:t>
            </w:r>
          </w:p>
        </w:tc>
        <w:tc>
          <w:tcPr>
            <w:tcW w:w="623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2C2BBD1" w14:textId="77777777" w:rsidR="0076571E" w:rsidRDefault="00B9077A">
            <w:pPr>
              <w:spacing w:before="40" w:after="40"/>
              <w:jc w:val="both"/>
            </w:pPr>
            <w:r>
              <w:t xml:space="preserve">Vinculado ao cumprimento dos Acordos de Nível de Serviço (Seção 7 do </w:t>
            </w:r>
            <w:r>
              <w:t>TR), com glosas apuradas conforme art. 137, II da Lei nº 14.133/2021 e detalhamento na Seção 7.5 do TR.</w:t>
            </w:r>
          </w:p>
        </w:tc>
      </w:tr>
      <w:tr w:rsidR="0076571E" w14:paraId="6B1180E2" w14:textId="77777777">
        <w:tc>
          <w:tcPr>
            <w:tcW w:w="340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3F2FD"/>
          </w:tcPr>
          <w:p w14:paraId="7148AC5F" w14:textId="77777777" w:rsidR="0076571E" w:rsidRDefault="00B9077A">
            <w:pPr>
              <w:spacing w:before="40" w:after="40"/>
            </w:pPr>
            <w:r>
              <w:rPr>
                <w:b/>
              </w:rPr>
              <w:t>Reajuste contratual:</w:t>
            </w:r>
          </w:p>
        </w:tc>
        <w:tc>
          <w:tcPr>
            <w:tcW w:w="623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C09B280" w14:textId="77777777" w:rsidR="0076571E" w:rsidRDefault="00B9077A">
            <w:pPr>
              <w:spacing w:before="40" w:after="40"/>
              <w:jc w:val="both"/>
            </w:pPr>
            <w:r>
              <w:t>Índice ICTI (Índice de Custos de Tecnologia da Informação), aplicável após 12 (doze) meses de vigência, conforme Seção 7.7 do TR.</w:t>
            </w:r>
          </w:p>
        </w:tc>
      </w:tr>
      <w:tr w:rsidR="0076571E" w14:paraId="51D5A937" w14:textId="77777777">
        <w:tc>
          <w:tcPr>
            <w:tcW w:w="340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3F2FD"/>
          </w:tcPr>
          <w:p w14:paraId="198A5AA3" w14:textId="77777777" w:rsidR="0076571E" w:rsidRDefault="00B9077A">
            <w:pPr>
              <w:spacing w:before="40" w:after="40"/>
            </w:pPr>
            <w:r>
              <w:rPr>
                <w:b/>
              </w:rPr>
              <w:t>Prazo para nota fiscal:</w:t>
            </w:r>
          </w:p>
        </w:tc>
        <w:tc>
          <w:tcPr>
            <w:tcW w:w="623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BC3CE7E" w14:textId="77777777" w:rsidR="0076571E" w:rsidRDefault="00B9077A">
            <w:pPr>
              <w:spacing w:before="40" w:after="40"/>
              <w:jc w:val="both"/>
            </w:pPr>
            <w:r>
              <w:t>Até 3 (três) dias úteis após emissão do TRD, conforme Seção 7.6.4 do TR.</w:t>
            </w:r>
          </w:p>
        </w:tc>
      </w:tr>
    </w:tbl>
    <w:p w14:paraId="0CC97D1F" w14:textId="77777777" w:rsidR="0076571E" w:rsidRDefault="0076571E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38"/>
      </w:tblGrid>
      <w:tr w:rsidR="0076571E" w14:paraId="14F63F52" w14:textId="77777777">
        <w:tc>
          <w:tcPr>
            <w:tcW w:w="96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2E5B9E"/>
            <w:vAlign w:val="center"/>
          </w:tcPr>
          <w:p w14:paraId="28D1D572" w14:textId="77777777" w:rsidR="0076571E" w:rsidRDefault="00B9077A">
            <w:pPr>
              <w:spacing w:before="40" w:after="40"/>
            </w:pPr>
            <w:r>
              <w:rPr>
                <w:b/>
                <w:color w:val="FFFFFF"/>
                <w:sz w:val="22"/>
              </w:rPr>
              <w:t>7. OBSERVAÇÕES E PENDÊNCIAS</w:t>
            </w:r>
          </w:p>
        </w:tc>
      </w:tr>
      <w:tr w:rsidR="0076571E" w14:paraId="6FCF119E" w14:textId="77777777">
        <w:tc>
          <w:tcPr>
            <w:tcW w:w="96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5E7FC83" w14:textId="77777777" w:rsidR="0076571E" w:rsidRDefault="00B9077A">
            <w:pPr>
              <w:spacing w:before="40" w:after="40"/>
              <w:jc w:val="both"/>
            </w:pPr>
            <w:r>
              <w:rPr>
                <w:i/>
              </w:rPr>
              <w:t>(Espaço destinado a registrar observações específicas do período, alterações de escopo, novos serviços incluídos no catálogo, a</w:t>
            </w:r>
            <w:r>
              <w:rPr>
                <w:i/>
              </w:rPr>
              <w:t>justes de dimensionamento, ou qualquer ocorrência relevante para a execução contratual.)</w:t>
            </w:r>
          </w:p>
        </w:tc>
      </w:tr>
      <w:tr w:rsidR="0076571E" w14:paraId="3E57D986" w14:textId="77777777">
        <w:tc>
          <w:tcPr>
            <w:tcW w:w="96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5E3C70B" w14:textId="77777777" w:rsidR="0076571E" w:rsidRDefault="0076571E">
            <w:pPr>
              <w:spacing w:before="40" w:after="40"/>
            </w:pPr>
          </w:p>
        </w:tc>
      </w:tr>
      <w:tr w:rsidR="0076571E" w14:paraId="16FB8250" w14:textId="77777777">
        <w:tc>
          <w:tcPr>
            <w:tcW w:w="96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2D1000B" w14:textId="77777777" w:rsidR="0076571E" w:rsidRDefault="0076571E">
            <w:pPr>
              <w:spacing w:before="40" w:after="40"/>
            </w:pPr>
          </w:p>
        </w:tc>
      </w:tr>
      <w:tr w:rsidR="0076571E" w14:paraId="546A904A" w14:textId="77777777">
        <w:tc>
          <w:tcPr>
            <w:tcW w:w="96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9C2E225" w14:textId="77777777" w:rsidR="0076571E" w:rsidRDefault="0076571E">
            <w:pPr>
              <w:spacing w:before="40" w:after="40"/>
            </w:pPr>
          </w:p>
        </w:tc>
      </w:tr>
    </w:tbl>
    <w:p w14:paraId="121B293F" w14:textId="77777777" w:rsidR="0076571E" w:rsidRDefault="0076571E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86"/>
        <w:gridCol w:w="4986"/>
      </w:tblGrid>
      <w:tr w:rsidR="0076571E" w14:paraId="5EDA2BDB" w14:textId="77777777">
        <w:tc>
          <w:tcPr>
            <w:tcW w:w="49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709FE6C" w14:textId="77777777" w:rsidR="0076571E" w:rsidRDefault="00B9077A">
            <w:pPr>
              <w:spacing w:before="40" w:after="40"/>
              <w:jc w:val="center"/>
            </w:pPr>
            <w:r>
              <w:t>_______________________________________</w:t>
            </w:r>
            <w:r>
              <w:br/>
            </w:r>
            <w:r>
              <w:br/>
              <w:t>Fiscal Técnico do Contrato</w:t>
            </w:r>
            <w:r>
              <w:br/>
              <w:t>Nome:</w:t>
            </w:r>
            <w:r>
              <w:br/>
              <w:t>Matrícula:</w:t>
            </w:r>
            <w:r>
              <w:br/>
              <w:t>Data: ___/___/______</w:t>
            </w:r>
            <w:r>
              <w:br/>
            </w:r>
            <w:r>
              <w:br/>
              <w:t>(Assinatura eletrônica via SEI)</w:t>
            </w:r>
          </w:p>
        </w:tc>
        <w:tc>
          <w:tcPr>
            <w:tcW w:w="49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5725957" w14:textId="77777777" w:rsidR="0076571E" w:rsidRDefault="00B9077A">
            <w:pPr>
              <w:spacing w:before="40" w:after="40"/>
              <w:jc w:val="center"/>
            </w:pPr>
            <w:r>
              <w:t>_______________________________________</w:t>
            </w:r>
            <w:r>
              <w:br/>
            </w:r>
            <w:r>
              <w:br/>
              <w:t>Preposto da CONTRATADA</w:t>
            </w:r>
            <w:r>
              <w:br/>
              <w:t>Nome:</w:t>
            </w:r>
            <w:r>
              <w:br/>
              <w:t>CPF:</w:t>
            </w:r>
            <w:r>
              <w:br/>
              <w:t>Data: ___/___/______</w:t>
            </w:r>
          </w:p>
        </w:tc>
      </w:tr>
    </w:tbl>
    <w:p w14:paraId="72D154CF" w14:textId="77777777" w:rsidR="0076571E" w:rsidRDefault="00B9077A">
      <w:r>
        <w:br w:type="page"/>
      </w:r>
    </w:p>
    <w:p w14:paraId="63AF8AC0" w14:textId="77777777" w:rsidR="0076571E" w:rsidRDefault="00B9077A">
      <w:pPr>
        <w:spacing w:after="120"/>
        <w:jc w:val="center"/>
      </w:pPr>
      <w:r>
        <w:rPr>
          <w:b/>
          <w:color w:val="1F3864"/>
          <w:sz w:val="36"/>
        </w:rPr>
        <w:lastRenderedPageBreak/>
        <w:t>ANEXO IV — TERMOS DE RECEBIMENTO PROVISÓRIO E DEFINITIVO</w:t>
      </w:r>
    </w:p>
    <w:p w14:paraId="606AC3D6" w14:textId="77777777" w:rsidR="0076571E" w:rsidRDefault="00B9077A">
      <w:pPr>
        <w:spacing w:after="80"/>
        <w:jc w:val="center"/>
      </w:pPr>
      <w:r>
        <w:rPr>
          <w:b/>
          <w:color w:val="2E5B9E"/>
          <w:sz w:val="24"/>
        </w:rPr>
        <w:t>Termo de Referência nº 17/2026 — SR/PF/AP</w:t>
      </w:r>
    </w:p>
    <w:p w14:paraId="7AE7CBA5" w14:textId="77777777" w:rsidR="0076571E" w:rsidRDefault="00B9077A">
      <w:pPr>
        <w:spacing w:after="280"/>
        <w:jc w:val="center"/>
      </w:pPr>
      <w:r>
        <w:rPr>
          <w:i/>
        </w:rPr>
        <w:t>Processo SEI nº 08361.005127/2025-94 — Contrato nº ___/202</w:t>
      </w:r>
      <w:r>
        <w:rPr>
          <w:i/>
        </w:rPr>
        <w:t>6</w:t>
      </w:r>
    </w:p>
    <w:p w14:paraId="297C7027" w14:textId="77777777" w:rsidR="0076571E" w:rsidRDefault="00B9077A">
      <w:r>
        <w:rPr>
          <w:b/>
          <w:color w:val="1F3864"/>
          <w:sz w:val="28"/>
        </w:rPr>
        <w:t>PARTE A — TERMO DE RECEBIMENTO PROVISÓRIO (TRP)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18"/>
        <w:gridCol w:w="6520"/>
      </w:tblGrid>
      <w:tr w:rsidR="0076571E" w14:paraId="389C38EB" w14:textId="77777777">
        <w:tc>
          <w:tcPr>
            <w:tcW w:w="963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2E5B9E"/>
            <w:vAlign w:val="center"/>
          </w:tcPr>
          <w:p w14:paraId="25E761B6" w14:textId="77777777" w:rsidR="0076571E" w:rsidRDefault="00B9077A">
            <w:pPr>
              <w:spacing w:before="40" w:after="40"/>
            </w:pPr>
            <w:r>
              <w:rPr>
                <w:b/>
                <w:color w:val="FFFFFF"/>
                <w:sz w:val="22"/>
              </w:rPr>
              <w:t>IDENTIFICAÇÃO DO TERMO DE RECEBIMENTO PROVISÓRIO</w:t>
            </w:r>
          </w:p>
        </w:tc>
      </w:tr>
      <w:tr w:rsidR="0076571E" w14:paraId="0166C2DC" w14:textId="77777777"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3F2FD"/>
            <w:vAlign w:val="center"/>
          </w:tcPr>
          <w:p w14:paraId="5C4052E1" w14:textId="77777777" w:rsidR="0076571E" w:rsidRDefault="00B9077A">
            <w:pPr>
              <w:spacing w:before="40" w:after="40"/>
            </w:pPr>
            <w:r>
              <w:rPr>
                <w:b/>
              </w:rPr>
              <w:t>Nº do TRP:</w:t>
            </w:r>
          </w:p>
        </w:tc>
        <w:tc>
          <w:tcPr>
            <w:tcW w:w="65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AB874D4" w14:textId="77777777" w:rsidR="0076571E" w:rsidRDefault="0076571E">
            <w:pPr>
              <w:spacing w:before="40" w:after="40"/>
            </w:pPr>
          </w:p>
        </w:tc>
      </w:tr>
      <w:tr w:rsidR="0076571E" w14:paraId="03EB2D58" w14:textId="77777777"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3F2FD"/>
            <w:vAlign w:val="center"/>
          </w:tcPr>
          <w:p w14:paraId="5E4E1D3B" w14:textId="77777777" w:rsidR="0076571E" w:rsidRDefault="00B9077A">
            <w:pPr>
              <w:spacing w:before="40" w:after="40"/>
            </w:pPr>
            <w:r>
              <w:rPr>
                <w:b/>
              </w:rPr>
              <w:t>OS de Referência:</w:t>
            </w:r>
          </w:p>
        </w:tc>
        <w:tc>
          <w:tcPr>
            <w:tcW w:w="65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5C439D2" w14:textId="77777777" w:rsidR="0076571E" w:rsidRDefault="0076571E">
            <w:pPr>
              <w:spacing w:before="40" w:after="40"/>
            </w:pPr>
          </w:p>
        </w:tc>
      </w:tr>
      <w:tr w:rsidR="0076571E" w14:paraId="73D7588B" w14:textId="77777777"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3F2FD"/>
            <w:vAlign w:val="center"/>
          </w:tcPr>
          <w:p w14:paraId="70374CC7" w14:textId="77777777" w:rsidR="0076571E" w:rsidRDefault="00B9077A">
            <w:pPr>
              <w:spacing w:before="40" w:after="40"/>
            </w:pPr>
            <w:r>
              <w:rPr>
                <w:b/>
              </w:rPr>
              <w:t>Contrato:</w:t>
            </w:r>
          </w:p>
        </w:tc>
        <w:tc>
          <w:tcPr>
            <w:tcW w:w="65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48956E5" w14:textId="77777777" w:rsidR="0076571E" w:rsidRDefault="00B9077A">
            <w:pPr>
              <w:spacing w:before="40" w:after="40"/>
            </w:pPr>
            <w:r>
              <w:t>Contrato nº ___/2026 — SR/PF/AP</w:t>
            </w:r>
          </w:p>
        </w:tc>
      </w:tr>
      <w:tr w:rsidR="0076571E" w14:paraId="7F795BE3" w14:textId="77777777"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3F2FD"/>
            <w:vAlign w:val="center"/>
          </w:tcPr>
          <w:p w14:paraId="276CC608" w14:textId="77777777" w:rsidR="0076571E" w:rsidRDefault="00B9077A">
            <w:pPr>
              <w:spacing w:before="40" w:after="40"/>
            </w:pPr>
            <w:r>
              <w:rPr>
                <w:b/>
              </w:rPr>
              <w:t>CONTRATADA:</w:t>
            </w:r>
          </w:p>
        </w:tc>
        <w:tc>
          <w:tcPr>
            <w:tcW w:w="65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2F5EC5D" w14:textId="77777777" w:rsidR="0076571E" w:rsidRDefault="0076571E">
            <w:pPr>
              <w:spacing w:before="40" w:after="40"/>
            </w:pPr>
          </w:p>
        </w:tc>
      </w:tr>
      <w:tr w:rsidR="0076571E" w14:paraId="39CA36BB" w14:textId="77777777"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3F2FD"/>
            <w:vAlign w:val="center"/>
          </w:tcPr>
          <w:p w14:paraId="6DC704D4" w14:textId="77777777" w:rsidR="0076571E" w:rsidRDefault="00B9077A">
            <w:pPr>
              <w:spacing w:before="40" w:after="40"/>
            </w:pPr>
            <w:r>
              <w:rPr>
                <w:b/>
              </w:rPr>
              <w:t>Período avaliado:</w:t>
            </w:r>
          </w:p>
        </w:tc>
        <w:tc>
          <w:tcPr>
            <w:tcW w:w="65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711327A" w14:textId="77777777" w:rsidR="0076571E" w:rsidRDefault="00B9077A">
            <w:pPr>
              <w:spacing w:before="40" w:after="40"/>
            </w:pPr>
            <w:r>
              <w:t xml:space="preserve">01/___/_____ a __/___/_____ (mês de </w:t>
            </w:r>
            <w:r>
              <w:t>competência)</w:t>
            </w:r>
          </w:p>
        </w:tc>
      </w:tr>
      <w:tr w:rsidR="0076571E" w14:paraId="052A266A" w14:textId="77777777"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3F2FD"/>
            <w:vAlign w:val="center"/>
          </w:tcPr>
          <w:p w14:paraId="1DA2778E" w14:textId="77777777" w:rsidR="0076571E" w:rsidRDefault="00B9077A">
            <w:pPr>
              <w:spacing w:before="40" w:after="40"/>
            </w:pPr>
            <w:r>
              <w:rPr>
                <w:b/>
              </w:rPr>
              <w:t>Data do relatório mensal:</w:t>
            </w:r>
          </w:p>
        </w:tc>
        <w:tc>
          <w:tcPr>
            <w:tcW w:w="65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CD15155" w14:textId="77777777" w:rsidR="0076571E" w:rsidRDefault="00B9077A">
            <w:pPr>
              <w:spacing w:before="40" w:after="40"/>
            </w:pPr>
            <w:r>
              <w:t>___/___/______</w:t>
            </w:r>
          </w:p>
        </w:tc>
      </w:tr>
      <w:tr w:rsidR="0076571E" w14:paraId="4720EFDB" w14:textId="77777777"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3F2FD"/>
            <w:vAlign w:val="center"/>
          </w:tcPr>
          <w:p w14:paraId="3D105FCA" w14:textId="77777777" w:rsidR="0076571E" w:rsidRDefault="00B9077A">
            <w:pPr>
              <w:spacing w:before="40" w:after="40"/>
            </w:pPr>
            <w:r>
              <w:rPr>
                <w:b/>
              </w:rPr>
              <w:t>Data de emissão do TRP:</w:t>
            </w:r>
          </w:p>
        </w:tc>
        <w:tc>
          <w:tcPr>
            <w:tcW w:w="65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8379376" w14:textId="77777777" w:rsidR="0076571E" w:rsidRDefault="00B9077A">
            <w:pPr>
              <w:spacing w:before="40" w:after="40"/>
            </w:pPr>
            <w:r>
              <w:t>(preenchida automaticamente pelo SEI)</w:t>
            </w:r>
          </w:p>
        </w:tc>
      </w:tr>
    </w:tbl>
    <w:p w14:paraId="559E842B" w14:textId="77777777" w:rsidR="0076571E" w:rsidRDefault="0076571E"/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76571E" w14:paraId="09DEF28B" w14:textId="77777777">
        <w:tc>
          <w:tcPr>
            <w:tcW w:w="96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2E5B9E"/>
            <w:vAlign w:val="center"/>
          </w:tcPr>
          <w:p w14:paraId="3D4136C5" w14:textId="77777777" w:rsidR="0076571E" w:rsidRDefault="00B9077A">
            <w:pPr>
              <w:spacing w:before="40" w:after="40"/>
            </w:pPr>
            <w:r>
              <w:rPr>
                <w:b/>
                <w:color w:val="FFFFFF"/>
                <w:sz w:val="22"/>
              </w:rPr>
              <w:t>DECLARAÇÃO</w:t>
            </w:r>
          </w:p>
        </w:tc>
      </w:tr>
      <w:tr w:rsidR="0076571E" w14:paraId="59B55162" w14:textId="77777777">
        <w:tc>
          <w:tcPr>
            <w:tcW w:w="96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90B8335" w14:textId="77777777" w:rsidR="0076571E" w:rsidRDefault="00B9077A">
            <w:pPr>
              <w:spacing w:before="40" w:after="40"/>
              <w:jc w:val="both"/>
            </w:pPr>
            <w:r>
              <w:t xml:space="preserve">Declaro, para os fins do disposto no art. 140, inciso I, alínea "a", da Lei nº 14.133/2021, que recebi </w:t>
            </w:r>
            <w:r>
              <w:t>PROVISORIAMENTE os serviços prestados pela CONTRATADA no período acima indicado, conforme relatório mensal de desempenho apresentado.</w:t>
            </w:r>
            <w:r>
              <w:br/>
            </w:r>
            <w:r>
              <w:br/>
              <w:t>O presente recebimento provisório não implica aceitação definitiva dos serviços, ficando condicionado à verificação detal</w:t>
            </w:r>
            <w:r>
              <w:t>hada da conformidade dos indicadores de desempenho e dos níveis de serviço contratados, a ser realizada por ocasião da emissão do Termo de Recebimento Definitivo (TRD), nos termos do art. 140, inciso I, alínea "b", da mesma Lei.</w:t>
            </w:r>
            <w:r>
              <w:br/>
            </w:r>
            <w:r>
              <w:br/>
              <w:t>Prazo de emissão do TRP: a</w:t>
            </w:r>
            <w:r>
              <w:t>té 3 (três) dias úteis após o recebimento do relatório mensal de desempenho, conforme Seção 7.6.2 do TR nº 17/2026.</w:t>
            </w:r>
          </w:p>
        </w:tc>
      </w:tr>
    </w:tbl>
    <w:p w14:paraId="1C00013C" w14:textId="77777777" w:rsidR="0076571E" w:rsidRDefault="0076571E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50"/>
        <w:gridCol w:w="2551"/>
        <w:gridCol w:w="1134"/>
        <w:gridCol w:w="1247"/>
        <w:gridCol w:w="1247"/>
        <w:gridCol w:w="1304"/>
        <w:gridCol w:w="1304"/>
      </w:tblGrid>
      <w:tr w:rsidR="0076571E" w14:paraId="65A908DA" w14:textId="77777777">
        <w:tc>
          <w:tcPr>
            <w:tcW w:w="9637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2E5B9E"/>
            <w:vAlign w:val="center"/>
          </w:tcPr>
          <w:p w14:paraId="473C0C19" w14:textId="77777777" w:rsidR="0076571E" w:rsidRDefault="00B9077A">
            <w:pPr>
              <w:spacing w:before="40" w:after="40"/>
            </w:pPr>
            <w:r>
              <w:rPr>
                <w:b/>
                <w:color w:val="FFFFFF"/>
                <w:sz w:val="22"/>
              </w:rPr>
              <w:t>RESUMO DOS INDICADORES — APURAÇÃO MENSAL</w:t>
            </w:r>
          </w:p>
        </w:tc>
      </w:tr>
      <w:tr w:rsidR="0076571E" w14:paraId="7686B311" w14:textId="77777777"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vAlign w:val="center"/>
          </w:tcPr>
          <w:p w14:paraId="20C57102" w14:textId="77777777" w:rsidR="0076571E" w:rsidRDefault="00B9077A">
            <w:pPr>
              <w:spacing w:before="40" w:after="40"/>
              <w:jc w:val="center"/>
            </w:pPr>
            <w:r>
              <w:rPr>
                <w:b/>
                <w:color w:val="FFFFFF"/>
                <w:sz w:val="18"/>
              </w:rPr>
              <w:t>ID</w:t>
            </w:r>
          </w:p>
        </w:tc>
        <w:tc>
          <w:tcPr>
            <w:tcW w:w="25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vAlign w:val="center"/>
          </w:tcPr>
          <w:p w14:paraId="518D1D16" w14:textId="77777777" w:rsidR="0076571E" w:rsidRDefault="00B9077A">
            <w:pPr>
              <w:spacing w:before="40" w:after="40"/>
            </w:pPr>
            <w:r>
              <w:rPr>
                <w:b/>
                <w:color w:val="FFFFFF"/>
                <w:sz w:val="18"/>
              </w:rPr>
              <w:t>Indicador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vAlign w:val="center"/>
          </w:tcPr>
          <w:p w14:paraId="2DA1BA26" w14:textId="77777777" w:rsidR="0076571E" w:rsidRDefault="00B9077A">
            <w:pPr>
              <w:spacing w:before="40" w:after="40"/>
              <w:jc w:val="center"/>
            </w:pPr>
            <w:r>
              <w:rPr>
                <w:b/>
                <w:color w:val="FFFFFF"/>
                <w:sz w:val="18"/>
              </w:rPr>
              <w:t>Meta</w:t>
            </w:r>
          </w:p>
        </w:tc>
        <w:tc>
          <w:tcPr>
            <w:tcW w:w="12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vAlign w:val="center"/>
          </w:tcPr>
          <w:p w14:paraId="306EFF86" w14:textId="77777777" w:rsidR="0076571E" w:rsidRDefault="00B9077A">
            <w:pPr>
              <w:spacing w:before="40" w:after="40"/>
              <w:jc w:val="center"/>
            </w:pPr>
            <w:r>
              <w:rPr>
                <w:b/>
                <w:color w:val="FFFFFF"/>
                <w:sz w:val="18"/>
              </w:rPr>
              <w:t>Result. R1</w:t>
            </w:r>
          </w:p>
        </w:tc>
        <w:tc>
          <w:tcPr>
            <w:tcW w:w="12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vAlign w:val="center"/>
          </w:tcPr>
          <w:p w14:paraId="2D4D889B" w14:textId="77777777" w:rsidR="0076571E" w:rsidRDefault="00B9077A">
            <w:pPr>
              <w:spacing w:before="40" w:after="40"/>
              <w:jc w:val="center"/>
            </w:pPr>
            <w:r>
              <w:rPr>
                <w:b/>
                <w:color w:val="FFFFFF"/>
                <w:sz w:val="18"/>
              </w:rPr>
              <w:t>Result. R2</w:t>
            </w:r>
          </w:p>
        </w:tc>
        <w:tc>
          <w:tcPr>
            <w:tcW w:w="130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vAlign w:val="center"/>
          </w:tcPr>
          <w:p w14:paraId="127E5C62" w14:textId="77777777" w:rsidR="0076571E" w:rsidRDefault="00B9077A">
            <w:pPr>
              <w:spacing w:before="40" w:after="40"/>
              <w:jc w:val="center"/>
            </w:pPr>
            <w:r>
              <w:rPr>
                <w:b/>
                <w:color w:val="FFFFFF"/>
                <w:sz w:val="18"/>
              </w:rPr>
              <w:t>Atingiu?</w:t>
            </w:r>
          </w:p>
        </w:tc>
        <w:tc>
          <w:tcPr>
            <w:tcW w:w="130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vAlign w:val="center"/>
          </w:tcPr>
          <w:p w14:paraId="14AAC650" w14:textId="77777777" w:rsidR="0076571E" w:rsidRDefault="00B9077A">
            <w:pPr>
              <w:spacing w:before="40" w:after="40"/>
              <w:jc w:val="center"/>
            </w:pPr>
            <w:r>
              <w:rPr>
                <w:b/>
                <w:color w:val="FFFFFF"/>
                <w:sz w:val="18"/>
              </w:rPr>
              <w:t>Glosa (%)</w:t>
            </w:r>
          </w:p>
        </w:tc>
      </w:tr>
      <w:tr w:rsidR="0076571E" w14:paraId="792D2E05" w14:textId="77777777"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890825F" w14:textId="77777777" w:rsidR="0076571E" w:rsidRDefault="00B9077A">
            <w:pPr>
              <w:spacing w:before="40" w:after="40"/>
              <w:jc w:val="center"/>
            </w:pPr>
            <w:r>
              <w:rPr>
                <w:b/>
                <w:sz w:val="18"/>
              </w:rPr>
              <w:t>IND-01</w:t>
            </w:r>
          </w:p>
        </w:tc>
        <w:tc>
          <w:tcPr>
            <w:tcW w:w="25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AE63F44" w14:textId="77777777" w:rsidR="0076571E" w:rsidRDefault="00B9077A">
            <w:pPr>
              <w:spacing w:before="40" w:after="40"/>
            </w:pPr>
            <w:r>
              <w:rPr>
                <w:sz w:val="18"/>
              </w:rPr>
              <w:t xml:space="preserve">TIT — Tempo de Início de </w:t>
            </w:r>
            <w:r>
              <w:rPr>
                <w:sz w:val="18"/>
              </w:rPr>
              <w:t>Tratativa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E15FBDA" w14:textId="77777777" w:rsidR="0076571E" w:rsidRDefault="00B9077A">
            <w:pPr>
              <w:spacing w:before="40" w:after="40"/>
              <w:jc w:val="center"/>
            </w:pPr>
            <w:r>
              <w:rPr>
                <w:sz w:val="18"/>
              </w:rPr>
              <w:t>≥ 95%</w:t>
            </w:r>
          </w:p>
        </w:tc>
        <w:tc>
          <w:tcPr>
            <w:tcW w:w="12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C6BC678" w14:textId="77777777" w:rsidR="0076571E" w:rsidRDefault="00B9077A">
            <w:pPr>
              <w:spacing w:before="40" w:after="40"/>
              <w:jc w:val="center"/>
            </w:pPr>
            <w:r>
              <w:rPr>
                <w:i/>
                <w:sz w:val="18"/>
              </w:rPr>
              <w:t>Apurado</w:t>
            </w:r>
          </w:p>
        </w:tc>
        <w:tc>
          <w:tcPr>
            <w:tcW w:w="12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DA9AF34" w14:textId="77777777" w:rsidR="0076571E" w:rsidRDefault="00B9077A">
            <w:pPr>
              <w:spacing w:before="40" w:after="40"/>
              <w:jc w:val="center"/>
            </w:pPr>
            <w:r>
              <w:rPr>
                <w:i/>
                <w:sz w:val="18"/>
              </w:rPr>
              <w:t>Apurado</w:t>
            </w:r>
          </w:p>
        </w:tc>
        <w:tc>
          <w:tcPr>
            <w:tcW w:w="130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1B32DEA" w14:textId="77777777" w:rsidR="0076571E" w:rsidRDefault="0076571E">
            <w:pPr>
              <w:spacing w:before="40" w:after="40"/>
              <w:jc w:val="center"/>
            </w:pPr>
          </w:p>
        </w:tc>
        <w:tc>
          <w:tcPr>
            <w:tcW w:w="130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1F5438C" w14:textId="77777777" w:rsidR="0076571E" w:rsidRDefault="0076571E">
            <w:pPr>
              <w:spacing w:before="40" w:after="40"/>
              <w:jc w:val="center"/>
            </w:pPr>
          </w:p>
        </w:tc>
      </w:tr>
      <w:tr w:rsidR="0076571E" w14:paraId="0CE1DBE4" w14:textId="77777777"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54B5FB0" w14:textId="77777777" w:rsidR="0076571E" w:rsidRDefault="00B9077A">
            <w:pPr>
              <w:spacing w:before="40" w:after="40"/>
              <w:jc w:val="center"/>
            </w:pPr>
            <w:r>
              <w:rPr>
                <w:b/>
                <w:sz w:val="18"/>
              </w:rPr>
              <w:t>IND-02</w:t>
            </w:r>
          </w:p>
        </w:tc>
        <w:tc>
          <w:tcPr>
            <w:tcW w:w="25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7A2D61A" w14:textId="77777777" w:rsidR="0076571E" w:rsidRDefault="00B9077A">
            <w:pPr>
              <w:spacing w:before="40" w:after="40"/>
            </w:pPr>
            <w:r>
              <w:rPr>
                <w:sz w:val="18"/>
              </w:rPr>
              <w:t>TMS — Tempo Máximo de Solução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CFC8441" w14:textId="77777777" w:rsidR="0076571E" w:rsidRDefault="00B9077A">
            <w:pPr>
              <w:spacing w:before="40" w:after="40"/>
              <w:jc w:val="center"/>
            </w:pPr>
            <w:r>
              <w:rPr>
                <w:sz w:val="18"/>
              </w:rPr>
              <w:t>≥ 90%</w:t>
            </w:r>
          </w:p>
        </w:tc>
        <w:tc>
          <w:tcPr>
            <w:tcW w:w="12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E6A7F2B" w14:textId="77777777" w:rsidR="0076571E" w:rsidRDefault="00B9077A">
            <w:pPr>
              <w:spacing w:before="40" w:after="40"/>
              <w:jc w:val="center"/>
            </w:pPr>
            <w:r>
              <w:rPr>
                <w:i/>
                <w:sz w:val="18"/>
              </w:rPr>
              <w:t>Apurado</w:t>
            </w:r>
          </w:p>
        </w:tc>
        <w:tc>
          <w:tcPr>
            <w:tcW w:w="12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69D4806" w14:textId="77777777" w:rsidR="0076571E" w:rsidRDefault="00B9077A">
            <w:pPr>
              <w:spacing w:before="40" w:after="40"/>
              <w:jc w:val="center"/>
            </w:pPr>
            <w:r>
              <w:rPr>
                <w:i/>
                <w:sz w:val="18"/>
              </w:rPr>
              <w:t>Apurado</w:t>
            </w:r>
          </w:p>
        </w:tc>
        <w:tc>
          <w:tcPr>
            <w:tcW w:w="130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AE0D8E1" w14:textId="77777777" w:rsidR="0076571E" w:rsidRDefault="0076571E">
            <w:pPr>
              <w:spacing w:before="40" w:after="40"/>
              <w:jc w:val="center"/>
            </w:pPr>
          </w:p>
        </w:tc>
        <w:tc>
          <w:tcPr>
            <w:tcW w:w="130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EED339D" w14:textId="77777777" w:rsidR="0076571E" w:rsidRDefault="0076571E">
            <w:pPr>
              <w:spacing w:before="40" w:after="40"/>
              <w:jc w:val="center"/>
            </w:pPr>
          </w:p>
        </w:tc>
      </w:tr>
      <w:tr w:rsidR="0076571E" w14:paraId="2695D885" w14:textId="77777777"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FBD62BD" w14:textId="77777777" w:rsidR="0076571E" w:rsidRDefault="00B9077A">
            <w:pPr>
              <w:spacing w:before="40" w:after="40"/>
              <w:jc w:val="center"/>
            </w:pPr>
            <w:r>
              <w:rPr>
                <w:b/>
                <w:sz w:val="18"/>
              </w:rPr>
              <w:t>IND-03</w:t>
            </w:r>
          </w:p>
        </w:tc>
        <w:tc>
          <w:tcPr>
            <w:tcW w:w="25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F81CD3E" w14:textId="77777777" w:rsidR="0076571E" w:rsidRDefault="00B9077A">
            <w:pPr>
              <w:spacing w:before="40" w:after="40"/>
            </w:pPr>
            <w:r>
              <w:rPr>
                <w:sz w:val="18"/>
              </w:rPr>
              <w:t>Pesquisa de Satisfação do Usuário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1ABA289" w14:textId="77777777" w:rsidR="0076571E" w:rsidRDefault="00B9077A">
            <w:pPr>
              <w:spacing w:before="40" w:after="40"/>
              <w:jc w:val="center"/>
            </w:pPr>
            <w:r>
              <w:rPr>
                <w:sz w:val="18"/>
              </w:rPr>
              <w:t>≥ 80%</w:t>
            </w:r>
          </w:p>
        </w:tc>
        <w:tc>
          <w:tcPr>
            <w:tcW w:w="12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0872188" w14:textId="77777777" w:rsidR="0076571E" w:rsidRDefault="00B9077A">
            <w:pPr>
              <w:spacing w:before="40" w:after="40"/>
              <w:jc w:val="center"/>
            </w:pPr>
            <w:r>
              <w:rPr>
                <w:i/>
                <w:sz w:val="18"/>
              </w:rPr>
              <w:t>Único</w:t>
            </w:r>
          </w:p>
        </w:tc>
        <w:tc>
          <w:tcPr>
            <w:tcW w:w="12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B1E4E59" w14:textId="77777777" w:rsidR="0076571E" w:rsidRDefault="00B9077A">
            <w:pPr>
              <w:spacing w:before="40" w:after="40"/>
              <w:jc w:val="center"/>
            </w:pPr>
            <w:r>
              <w:rPr>
                <w:i/>
                <w:sz w:val="18"/>
              </w:rPr>
              <w:t>—</w:t>
            </w:r>
          </w:p>
        </w:tc>
        <w:tc>
          <w:tcPr>
            <w:tcW w:w="130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4B09469" w14:textId="77777777" w:rsidR="0076571E" w:rsidRDefault="0076571E">
            <w:pPr>
              <w:spacing w:before="40" w:after="40"/>
              <w:jc w:val="center"/>
            </w:pPr>
          </w:p>
        </w:tc>
        <w:tc>
          <w:tcPr>
            <w:tcW w:w="130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53A3F2A" w14:textId="77777777" w:rsidR="0076571E" w:rsidRDefault="0076571E">
            <w:pPr>
              <w:spacing w:before="40" w:after="40"/>
              <w:jc w:val="center"/>
            </w:pPr>
          </w:p>
        </w:tc>
      </w:tr>
      <w:tr w:rsidR="0076571E" w14:paraId="20C45C6B" w14:textId="77777777"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DA02AE0" w14:textId="77777777" w:rsidR="0076571E" w:rsidRDefault="00B9077A">
            <w:pPr>
              <w:spacing w:before="40" w:after="40"/>
              <w:jc w:val="center"/>
            </w:pPr>
            <w:r>
              <w:rPr>
                <w:b/>
                <w:sz w:val="18"/>
              </w:rPr>
              <w:t>IND-04</w:t>
            </w:r>
          </w:p>
        </w:tc>
        <w:tc>
          <w:tcPr>
            <w:tcW w:w="25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499B4EE" w14:textId="77777777" w:rsidR="0076571E" w:rsidRDefault="00B9077A">
            <w:pPr>
              <w:spacing w:before="40" w:after="40"/>
            </w:pPr>
            <w:r>
              <w:rPr>
                <w:sz w:val="18"/>
              </w:rPr>
              <w:t xml:space="preserve">Uptime / Disponibilidade (apurado via Zabbix, excluídas </w:t>
            </w:r>
            <w:r>
              <w:rPr>
                <w:sz w:val="18"/>
              </w:rPr>
              <w:lastRenderedPageBreak/>
              <w:t xml:space="preserve">manutenções programadas </w:t>
            </w:r>
            <w:r>
              <w:rPr>
                <w:sz w:val="18"/>
              </w:rPr>
              <w:t>conforme Seção 7.4 do TR)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7BEFB54" w14:textId="77777777" w:rsidR="0076571E" w:rsidRDefault="00B9077A">
            <w:pPr>
              <w:spacing w:before="40" w:after="40"/>
              <w:jc w:val="center"/>
            </w:pPr>
            <w:r>
              <w:rPr>
                <w:sz w:val="18"/>
              </w:rPr>
              <w:lastRenderedPageBreak/>
              <w:t>≥ 99%</w:t>
            </w:r>
          </w:p>
        </w:tc>
        <w:tc>
          <w:tcPr>
            <w:tcW w:w="12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4BCC2CB" w14:textId="77777777" w:rsidR="0076571E" w:rsidRDefault="00B9077A">
            <w:pPr>
              <w:spacing w:before="40" w:after="40"/>
              <w:jc w:val="center"/>
            </w:pPr>
            <w:r>
              <w:rPr>
                <w:i/>
                <w:sz w:val="18"/>
              </w:rPr>
              <w:t>Único</w:t>
            </w:r>
          </w:p>
        </w:tc>
        <w:tc>
          <w:tcPr>
            <w:tcW w:w="12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889DA90" w14:textId="77777777" w:rsidR="0076571E" w:rsidRDefault="00B9077A">
            <w:pPr>
              <w:spacing w:before="40" w:after="40"/>
              <w:jc w:val="center"/>
            </w:pPr>
            <w:r>
              <w:rPr>
                <w:i/>
                <w:sz w:val="18"/>
              </w:rPr>
              <w:t>—</w:t>
            </w:r>
          </w:p>
        </w:tc>
        <w:tc>
          <w:tcPr>
            <w:tcW w:w="130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B9280AF" w14:textId="77777777" w:rsidR="0076571E" w:rsidRDefault="0076571E">
            <w:pPr>
              <w:spacing w:before="40" w:after="40"/>
              <w:jc w:val="center"/>
            </w:pPr>
          </w:p>
        </w:tc>
        <w:tc>
          <w:tcPr>
            <w:tcW w:w="130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E5F8028" w14:textId="77777777" w:rsidR="0076571E" w:rsidRDefault="0076571E">
            <w:pPr>
              <w:spacing w:before="40" w:after="40"/>
              <w:jc w:val="center"/>
            </w:pPr>
          </w:p>
        </w:tc>
      </w:tr>
      <w:tr w:rsidR="0076571E" w14:paraId="11B5F968" w14:textId="77777777"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81A3F34" w14:textId="77777777" w:rsidR="0076571E" w:rsidRDefault="00B9077A">
            <w:pPr>
              <w:spacing w:before="40" w:after="40"/>
              <w:jc w:val="center"/>
            </w:pPr>
            <w:r>
              <w:rPr>
                <w:b/>
                <w:sz w:val="18"/>
              </w:rPr>
              <w:t>IND-05</w:t>
            </w:r>
          </w:p>
        </w:tc>
        <w:tc>
          <w:tcPr>
            <w:tcW w:w="25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1F76890" w14:textId="77777777" w:rsidR="0076571E" w:rsidRDefault="00B9077A">
            <w:pPr>
              <w:spacing w:before="40" w:after="40"/>
            </w:pPr>
            <w:r>
              <w:rPr>
                <w:sz w:val="18"/>
              </w:rPr>
              <w:t>Capacitação técnica da equipe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B731867" w14:textId="77777777" w:rsidR="0076571E" w:rsidRDefault="00B9077A">
            <w:pPr>
              <w:spacing w:before="40" w:after="40"/>
              <w:jc w:val="center"/>
            </w:pPr>
            <w:r>
              <w:rPr>
                <w:sz w:val="18"/>
              </w:rPr>
              <w:t>≥ 90%</w:t>
            </w:r>
          </w:p>
        </w:tc>
        <w:tc>
          <w:tcPr>
            <w:tcW w:w="12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97C1B2E" w14:textId="77777777" w:rsidR="0076571E" w:rsidRDefault="00B9077A">
            <w:pPr>
              <w:spacing w:before="40" w:after="40"/>
              <w:jc w:val="center"/>
            </w:pPr>
            <w:r>
              <w:rPr>
                <w:i/>
                <w:sz w:val="18"/>
              </w:rPr>
              <w:t>Único</w:t>
            </w:r>
          </w:p>
        </w:tc>
        <w:tc>
          <w:tcPr>
            <w:tcW w:w="12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92BA5E7" w14:textId="77777777" w:rsidR="0076571E" w:rsidRDefault="00B9077A">
            <w:pPr>
              <w:spacing w:before="40" w:after="40"/>
              <w:jc w:val="center"/>
            </w:pPr>
            <w:r>
              <w:rPr>
                <w:i/>
                <w:sz w:val="18"/>
              </w:rPr>
              <w:t>—</w:t>
            </w:r>
          </w:p>
        </w:tc>
        <w:tc>
          <w:tcPr>
            <w:tcW w:w="130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A8861DC" w14:textId="77777777" w:rsidR="0076571E" w:rsidRDefault="0076571E">
            <w:pPr>
              <w:spacing w:before="40" w:after="40"/>
              <w:jc w:val="center"/>
            </w:pPr>
          </w:p>
        </w:tc>
        <w:tc>
          <w:tcPr>
            <w:tcW w:w="130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D1F380C" w14:textId="77777777" w:rsidR="0076571E" w:rsidRDefault="0076571E">
            <w:pPr>
              <w:spacing w:before="40" w:after="40"/>
              <w:jc w:val="center"/>
            </w:pPr>
          </w:p>
        </w:tc>
      </w:tr>
      <w:tr w:rsidR="0076571E" w14:paraId="18C887A5" w14:textId="77777777"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D2DC47B" w14:textId="77777777" w:rsidR="0076571E" w:rsidRDefault="00B9077A">
            <w:pPr>
              <w:spacing w:before="40" w:after="40"/>
              <w:jc w:val="center"/>
            </w:pPr>
            <w:r>
              <w:rPr>
                <w:b/>
                <w:sz w:val="18"/>
              </w:rPr>
              <w:t>IND-06</w:t>
            </w:r>
          </w:p>
        </w:tc>
        <w:tc>
          <w:tcPr>
            <w:tcW w:w="25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FD750EA" w14:textId="77777777" w:rsidR="0076571E" w:rsidRDefault="00B9077A">
            <w:pPr>
              <w:spacing w:before="40" w:after="40"/>
            </w:pPr>
            <w:r>
              <w:rPr>
                <w:sz w:val="18"/>
              </w:rPr>
              <w:t>Cumprimento das atribuições do Líder Técnico (aferição por resultados, conforme Seção 7.4 do TR)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247FD9E" w14:textId="77777777" w:rsidR="0076571E" w:rsidRDefault="00B9077A">
            <w:pPr>
              <w:spacing w:before="40" w:after="40"/>
              <w:jc w:val="center"/>
            </w:pPr>
            <w:r>
              <w:rPr>
                <w:sz w:val="18"/>
              </w:rPr>
              <w:t>Atende</w:t>
            </w:r>
          </w:p>
        </w:tc>
        <w:tc>
          <w:tcPr>
            <w:tcW w:w="12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ED983B8" w14:textId="77777777" w:rsidR="0076571E" w:rsidRDefault="00B9077A">
            <w:pPr>
              <w:spacing w:before="40" w:after="40"/>
              <w:jc w:val="center"/>
            </w:pPr>
            <w:r>
              <w:rPr>
                <w:i/>
                <w:sz w:val="18"/>
              </w:rPr>
              <w:t>Único</w:t>
            </w:r>
          </w:p>
        </w:tc>
        <w:tc>
          <w:tcPr>
            <w:tcW w:w="12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99F0449" w14:textId="77777777" w:rsidR="0076571E" w:rsidRDefault="00B9077A">
            <w:pPr>
              <w:spacing w:before="40" w:after="40"/>
              <w:jc w:val="center"/>
            </w:pPr>
            <w:r>
              <w:rPr>
                <w:i/>
                <w:sz w:val="18"/>
              </w:rPr>
              <w:t>—</w:t>
            </w:r>
          </w:p>
        </w:tc>
        <w:tc>
          <w:tcPr>
            <w:tcW w:w="130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4742136" w14:textId="77777777" w:rsidR="0076571E" w:rsidRDefault="0076571E">
            <w:pPr>
              <w:spacing w:before="40" w:after="40"/>
              <w:jc w:val="center"/>
            </w:pPr>
          </w:p>
        </w:tc>
        <w:tc>
          <w:tcPr>
            <w:tcW w:w="130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62AF366" w14:textId="77777777" w:rsidR="0076571E" w:rsidRDefault="0076571E">
            <w:pPr>
              <w:spacing w:before="40" w:after="40"/>
              <w:jc w:val="center"/>
            </w:pPr>
          </w:p>
        </w:tc>
      </w:tr>
      <w:tr w:rsidR="0076571E" w14:paraId="5F625D12" w14:textId="77777777"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0087485" w14:textId="77777777" w:rsidR="0076571E" w:rsidRDefault="00B9077A">
            <w:pPr>
              <w:spacing w:before="40" w:after="40"/>
              <w:jc w:val="center"/>
            </w:pPr>
            <w:r>
              <w:rPr>
                <w:b/>
                <w:sz w:val="18"/>
              </w:rPr>
              <w:t>IND-07</w:t>
            </w:r>
          </w:p>
        </w:tc>
        <w:tc>
          <w:tcPr>
            <w:tcW w:w="25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F6AF945" w14:textId="77777777" w:rsidR="0076571E" w:rsidRDefault="00B9077A">
            <w:pPr>
              <w:spacing w:before="40" w:after="40"/>
            </w:pPr>
            <w:r>
              <w:rPr>
                <w:sz w:val="18"/>
              </w:rPr>
              <w:t xml:space="preserve">Qualidade dos </w:t>
            </w:r>
            <w:r>
              <w:rPr>
                <w:sz w:val="18"/>
              </w:rPr>
              <w:t>registros no CITSMART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5E99593" w14:textId="77777777" w:rsidR="0076571E" w:rsidRDefault="00B9077A">
            <w:pPr>
              <w:spacing w:before="40" w:after="40"/>
              <w:jc w:val="center"/>
            </w:pPr>
            <w:r>
              <w:rPr>
                <w:sz w:val="18"/>
              </w:rPr>
              <w:t>≥ 95%</w:t>
            </w:r>
          </w:p>
        </w:tc>
        <w:tc>
          <w:tcPr>
            <w:tcW w:w="12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D1BE325" w14:textId="77777777" w:rsidR="0076571E" w:rsidRDefault="00B9077A">
            <w:pPr>
              <w:spacing w:before="40" w:after="40"/>
              <w:jc w:val="center"/>
            </w:pPr>
            <w:r>
              <w:rPr>
                <w:i/>
                <w:sz w:val="18"/>
              </w:rPr>
              <w:t>Único</w:t>
            </w:r>
          </w:p>
        </w:tc>
        <w:tc>
          <w:tcPr>
            <w:tcW w:w="12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1E5EBDD" w14:textId="77777777" w:rsidR="0076571E" w:rsidRDefault="00B9077A">
            <w:pPr>
              <w:spacing w:before="40" w:after="40"/>
              <w:jc w:val="center"/>
            </w:pPr>
            <w:r>
              <w:rPr>
                <w:i/>
                <w:sz w:val="18"/>
              </w:rPr>
              <w:t>—</w:t>
            </w:r>
          </w:p>
        </w:tc>
        <w:tc>
          <w:tcPr>
            <w:tcW w:w="130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C966D01" w14:textId="77777777" w:rsidR="0076571E" w:rsidRDefault="0076571E">
            <w:pPr>
              <w:spacing w:before="40" w:after="40"/>
              <w:jc w:val="center"/>
            </w:pPr>
          </w:p>
        </w:tc>
        <w:tc>
          <w:tcPr>
            <w:tcW w:w="130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1E09289" w14:textId="77777777" w:rsidR="0076571E" w:rsidRDefault="0076571E">
            <w:pPr>
              <w:spacing w:before="40" w:after="40"/>
              <w:jc w:val="center"/>
            </w:pPr>
          </w:p>
        </w:tc>
      </w:tr>
      <w:tr w:rsidR="0076571E" w14:paraId="18EA6E50" w14:textId="77777777">
        <w:tc>
          <w:tcPr>
            <w:tcW w:w="833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8E1"/>
            <w:vAlign w:val="center"/>
          </w:tcPr>
          <w:p w14:paraId="5B996A6E" w14:textId="77777777" w:rsidR="0076571E" w:rsidRDefault="00B9077A">
            <w:pPr>
              <w:spacing w:before="40" w:after="40"/>
              <w:jc w:val="right"/>
            </w:pPr>
            <w:r>
              <w:rPr>
                <w:b/>
              </w:rPr>
              <w:t>TOTAL DE GLOSAS APURADAS NO PERÍODO (conforme art. 137, II da Lei 14.133/2021):</w:t>
            </w:r>
          </w:p>
        </w:tc>
        <w:tc>
          <w:tcPr>
            <w:tcW w:w="130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8E1"/>
            <w:vAlign w:val="center"/>
          </w:tcPr>
          <w:p w14:paraId="2794F792" w14:textId="77777777" w:rsidR="0076571E" w:rsidRDefault="0076571E">
            <w:pPr>
              <w:spacing w:before="40" w:after="40"/>
              <w:jc w:val="center"/>
            </w:pPr>
          </w:p>
        </w:tc>
      </w:tr>
    </w:tbl>
    <w:p w14:paraId="7496B778" w14:textId="77777777" w:rsidR="0076571E" w:rsidRDefault="0076571E"/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76571E" w14:paraId="6630AC83" w14:textId="77777777">
        <w:tc>
          <w:tcPr>
            <w:tcW w:w="96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2E5B9E"/>
            <w:vAlign w:val="center"/>
          </w:tcPr>
          <w:p w14:paraId="55097093" w14:textId="77777777" w:rsidR="0076571E" w:rsidRDefault="00B9077A">
            <w:pPr>
              <w:spacing w:before="40" w:after="40"/>
            </w:pPr>
            <w:r>
              <w:rPr>
                <w:b/>
                <w:color w:val="FFFFFF"/>
                <w:sz w:val="22"/>
              </w:rPr>
              <w:t>OBSERVAÇÕES DA FISCALIZAÇÃO</w:t>
            </w:r>
          </w:p>
        </w:tc>
      </w:tr>
      <w:tr w:rsidR="0076571E" w14:paraId="4C91ECC1" w14:textId="77777777">
        <w:tc>
          <w:tcPr>
            <w:tcW w:w="96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4571A1E" w14:textId="77777777" w:rsidR="0076571E" w:rsidRDefault="0076571E">
            <w:pPr>
              <w:spacing w:before="40" w:after="40"/>
            </w:pPr>
          </w:p>
        </w:tc>
      </w:tr>
      <w:tr w:rsidR="0076571E" w14:paraId="1BDFEE81" w14:textId="77777777">
        <w:tc>
          <w:tcPr>
            <w:tcW w:w="96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5348BB2" w14:textId="77777777" w:rsidR="0076571E" w:rsidRDefault="0076571E">
            <w:pPr>
              <w:spacing w:before="40" w:after="40"/>
            </w:pPr>
          </w:p>
        </w:tc>
      </w:tr>
      <w:tr w:rsidR="0076571E" w14:paraId="7E971FB9" w14:textId="77777777">
        <w:tc>
          <w:tcPr>
            <w:tcW w:w="96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8CD7F3C" w14:textId="77777777" w:rsidR="0076571E" w:rsidRDefault="0076571E">
            <w:pPr>
              <w:spacing w:before="40" w:after="40"/>
            </w:pPr>
          </w:p>
        </w:tc>
      </w:tr>
      <w:tr w:rsidR="0076571E" w14:paraId="1A332D8D" w14:textId="77777777">
        <w:tc>
          <w:tcPr>
            <w:tcW w:w="96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6A8F106" w14:textId="77777777" w:rsidR="0076571E" w:rsidRDefault="0076571E">
            <w:pPr>
              <w:spacing w:before="40" w:after="40"/>
            </w:pPr>
          </w:p>
        </w:tc>
      </w:tr>
    </w:tbl>
    <w:p w14:paraId="386740CE" w14:textId="77777777" w:rsidR="0076571E" w:rsidRDefault="0076571E"/>
    <w:tbl>
      <w:tblPr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76571E" w14:paraId="6371DBCD" w14:textId="77777777">
        <w:tc>
          <w:tcPr>
            <w:tcW w:w="49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C2DFCB8" w14:textId="77777777" w:rsidR="0076571E" w:rsidRDefault="00B9077A">
            <w:pPr>
              <w:spacing w:before="40" w:after="40"/>
              <w:jc w:val="center"/>
            </w:pPr>
            <w:r>
              <w:t>_______________________________________</w:t>
            </w:r>
            <w:r>
              <w:br/>
            </w:r>
            <w:r>
              <w:br/>
              <w:t>Fiscal Técnico</w:t>
            </w:r>
            <w:r>
              <w:br/>
              <w:t>Nome:</w:t>
            </w:r>
            <w:r>
              <w:br/>
              <w:t>Matrícula:</w:t>
            </w:r>
            <w:r>
              <w:br/>
              <w:t xml:space="preserve">Data: </w:t>
            </w:r>
            <w:r>
              <w:t>___/___/______</w:t>
            </w:r>
            <w:r>
              <w:br/>
            </w:r>
            <w:r>
              <w:br/>
              <w:t>(Assinatura eletrônica via SEI)</w:t>
            </w:r>
          </w:p>
        </w:tc>
        <w:tc>
          <w:tcPr>
            <w:tcW w:w="49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B450F89" w14:textId="77777777" w:rsidR="0076571E" w:rsidRDefault="00B9077A">
            <w:pPr>
              <w:spacing w:before="40" w:after="40"/>
              <w:jc w:val="center"/>
            </w:pPr>
            <w:r>
              <w:t>_______________________________________</w:t>
            </w:r>
            <w:r>
              <w:br/>
            </w:r>
            <w:r>
              <w:br/>
              <w:t>Fiscal Requisitante</w:t>
            </w:r>
            <w:r>
              <w:br/>
              <w:t>Nome:</w:t>
            </w:r>
            <w:r>
              <w:br/>
              <w:t>Matrícula:</w:t>
            </w:r>
            <w:r>
              <w:br/>
              <w:t>Data: ___/___/______</w:t>
            </w:r>
            <w:r>
              <w:br/>
            </w:r>
            <w:r>
              <w:br/>
              <w:t>(Assinatura eletrônica via SEI)</w:t>
            </w:r>
          </w:p>
        </w:tc>
      </w:tr>
    </w:tbl>
    <w:p w14:paraId="220A29EE" w14:textId="77777777" w:rsidR="0076571E" w:rsidRDefault="00B9077A">
      <w:r>
        <w:br w:type="page"/>
      </w:r>
    </w:p>
    <w:p w14:paraId="7AF75CDC" w14:textId="77777777" w:rsidR="0076571E" w:rsidRDefault="00B9077A">
      <w:r>
        <w:rPr>
          <w:b/>
          <w:color w:val="1F3864"/>
          <w:sz w:val="28"/>
        </w:rPr>
        <w:lastRenderedPageBreak/>
        <w:t>PARTE B — TERMO DE RECEBIMENTO DEFINITIVO (TRD)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18"/>
        <w:gridCol w:w="6520"/>
      </w:tblGrid>
      <w:tr w:rsidR="0076571E" w14:paraId="1A9E697C" w14:textId="77777777">
        <w:tc>
          <w:tcPr>
            <w:tcW w:w="963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2E5B9E"/>
            <w:vAlign w:val="center"/>
          </w:tcPr>
          <w:p w14:paraId="7EB2561C" w14:textId="77777777" w:rsidR="0076571E" w:rsidRDefault="00B9077A">
            <w:pPr>
              <w:spacing w:before="40" w:after="40"/>
            </w:pPr>
            <w:r>
              <w:rPr>
                <w:b/>
                <w:color w:val="FFFFFF"/>
                <w:sz w:val="22"/>
              </w:rPr>
              <w:t>IDENTIFICAÇÃO DO TERMO DE RECEBIMENTO DEFINITIVO</w:t>
            </w:r>
          </w:p>
        </w:tc>
      </w:tr>
      <w:tr w:rsidR="0076571E" w14:paraId="010A04B7" w14:textId="77777777"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3F2FD"/>
            <w:vAlign w:val="center"/>
          </w:tcPr>
          <w:p w14:paraId="4A417085" w14:textId="77777777" w:rsidR="0076571E" w:rsidRDefault="00B9077A">
            <w:pPr>
              <w:spacing w:before="40" w:after="40"/>
            </w:pPr>
            <w:r>
              <w:rPr>
                <w:b/>
              </w:rPr>
              <w:t>Nº do TRD:</w:t>
            </w:r>
          </w:p>
        </w:tc>
        <w:tc>
          <w:tcPr>
            <w:tcW w:w="65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B867A2E" w14:textId="77777777" w:rsidR="0076571E" w:rsidRDefault="0076571E">
            <w:pPr>
              <w:spacing w:before="40" w:after="40"/>
            </w:pPr>
          </w:p>
        </w:tc>
      </w:tr>
      <w:tr w:rsidR="0076571E" w14:paraId="6F6B41EE" w14:textId="77777777"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3F2FD"/>
            <w:vAlign w:val="center"/>
          </w:tcPr>
          <w:p w14:paraId="78639753" w14:textId="77777777" w:rsidR="0076571E" w:rsidRDefault="00B9077A">
            <w:pPr>
              <w:spacing w:before="40" w:after="40"/>
            </w:pPr>
            <w:r>
              <w:rPr>
                <w:b/>
              </w:rPr>
              <w:t>TRP de Referência:</w:t>
            </w:r>
          </w:p>
        </w:tc>
        <w:tc>
          <w:tcPr>
            <w:tcW w:w="65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FB149DC" w14:textId="77777777" w:rsidR="0076571E" w:rsidRDefault="0076571E">
            <w:pPr>
              <w:spacing w:before="40" w:after="40"/>
            </w:pPr>
          </w:p>
        </w:tc>
      </w:tr>
      <w:tr w:rsidR="0076571E" w14:paraId="70E82D0A" w14:textId="77777777"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3F2FD"/>
            <w:vAlign w:val="center"/>
          </w:tcPr>
          <w:p w14:paraId="00CD2C78" w14:textId="77777777" w:rsidR="0076571E" w:rsidRDefault="00B9077A">
            <w:pPr>
              <w:spacing w:before="40" w:after="40"/>
            </w:pPr>
            <w:r>
              <w:rPr>
                <w:b/>
              </w:rPr>
              <w:t>Contrato:</w:t>
            </w:r>
          </w:p>
        </w:tc>
        <w:tc>
          <w:tcPr>
            <w:tcW w:w="65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A2FA560" w14:textId="77777777" w:rsidR="0076571E" w:rsidRDefault="00B9077A">
            <w:pPr>
              <w:spacing w:before="40" w:after="40"/>
            </w:pPr>
            <w:r>
              <w:t>Contrato nº ___/2026 — SR/PF/AP</w:t>
            </w:r>
          </w:p>
        </w:tc>
      </w:tr>
      <w:tr w:rsidR="0076571E" w14:paraId="7AAE4F5C" w14:textId="77777777"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3F2FD"/>
            <w:vAlign w:val="center"/>
          </w:tcPr>
          <w:p w14:paraId="1614C3C8" w14:textId="77777777" w:rsidR="0076571E" w:rsidRDefault="00B9077A">
            <w:pPr>
              <w:spacing w:before="40" w:after="40"/>
            </w:pPr>
            <w:r>
              <w:rPr>
                <w:b/>
              </w:rPr>
              <w:t>Período avaliado:</w:t>
            </w:r>
          </w:p>
        </w:tc>
        <w:tc>
          <w:tcPr>
            <w:tcW w:w="65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5A79FE8" w14:textId="77777777" w:rsidR="0076571E" w:rsidRDefault="00B9077A">
            <w:pPr>
              <w:spacing w:before="40" w:after="40"/>
            </w:pPr>
            <w:r>
              <w:t>01/___/_____ a __/___/_____ (mês de competência)</w:t>
            </w:r>
          </w:p>
        </w:tc>
      </w:tr>
      <w:tr w:rsidR="0076571E" w14:paraId="6A5EF905" w14:textId="77777777"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3F2FD"/>
            <w:vAlign w:val="center"/>
          </w:tcPr>
          <w:p w14:paraId="0C277296" w14:textId="77777777" w:rsidR="0076571E" w:rsidRDefault="00B9077A">
            <w:pPr>
              <w:spacing w:before="40" w:after="40"/>
            </w:pPr>
            <w:r>
              <w:rPr>
                <w:b/>
              </w:rPr>
              <w:t>Data de emissão do TRD:</w:t>
            </w:r>
          </w:p>
        </w:tc>
        <w:tc>
          <w:tcPr>
            <w:tcW w:w="65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063A933" w14:textId="77777777" w:rsidR="0076571E" w:rsidRDefault="00B9077A">
            <w:pPr>
              <w:spacing w:before="40" w:after="40"/>
            </w:pPr>
            <w:r>
              <w:t xml:space="preserve">(preenchida </w:t>
            </w:r>
            <w:r>
              <w:t>automaticamente pelo SEI)</w:t>
            </w:r>
          </w:p>
        </w:tc>
      </w:tr>
    </w:tbl>
    <w:p w14:paraId="58841972" w14:textId="77777777" w:rsidR="0076571E" w:rsidRDefault="0076571E"/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76571E" w14:paraId="1349A70A" w14:textId="77777777">
        <w:tc>
          <w:tcPr>
            <w:tcW w:w="96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2E5B9E"/>
            <w:vAlign w:val="center"/>
          </w:tcPr>
          <w:p w14:paraId="5ED10214" w14:textId="77777777" w:rsidR="0076571E" w:rsidRDefault="00B9077A">
            <w:pPr>
              <w:spacing w:before="40" w:after="40"/>
            </w:pPr>
            <w:r>
              <w:rPr>
                <w:b/>
                <w:color w:val="FFFFFF"/>
                <w:sz w:val="22"/>
              </w:rPr>
              <w:t>DECLARAÇÃO</w:t>
            </w:r>
          </w:p>
        </w:tc>
      </w:tr>
      <w:tr w:rsidR="0076571E" w14:paraId="298302FE" w14:textId="77777777">
        <w:tc>
          <w:tcPr>
            <w:tcW w:w="96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B99E215" w14:textId="77777777" w:rsidR="0076571E" w:rsidRDefault="00B9077A">
            <w:pPr>
              <w:spacing w:before="40" w:after="40"/>
              <w:jc w:val="both"/>
            </w:pPr>
            <w:r>
              <w:t xml:space="preserve">Declaro, para os fins do disposto no art. 140, inciso I, alínea "b", da Lei nº 14.133/2021, que, após verificação da conformidade dos indicadores de desempenho e dos níveis de serviço contratados, os serviços </w:t>
            </w:r>
            <w:r>
              <w:t>prestados pela CONTRATADA no período acima indicado foram recebidos DEFINITIVAMENTE, nos termos e condições estabelecidos no Contrato nº ___/2026 e no Termo de Referência nº 17/2026.</w:t>
            </w:r>
            <w:r>
              <w:br/>
            </w:r>
            <w:r>
              <w:br/>
              <w:t xml:space="preserve">Prazo de emissão do TRD: até 10 (dez) dias úteis após a emissão do TRP, </w:t>
            </w:r>
            <w:r>
              <w:t>conforme Seção 7.6.3 do TR.</w:t>
            </w:r>
            <w:r>
              <w:br/>
            </w:r>
            <w:r>
              <w:br/>
              <w:t>Após emissão deste TRD, a CONTRATADA terá 3 (três) dias úteis para emitir a respectiva nota fiscal, conforme Seção 7.6.4 do TR.</w:t>
            </w:r>
          </w:p>
        </w:tc>
      </w:tr>
    </w:tbl>
    <w:p w14:paraId="22168911" w14:textId="77777777" w:rsidR="0076571E" w:rsidRDefault="0076571E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18"/>
        <w:gridCol w:w="3118"/>
        <w:gridCol w:w="3402"/>
      </w:tblGrid>
      <w:tr w:rsidR="0076571E" w14:paraId="521C7E1D" w14:textId="77777777">
        <w:tc>
          <w:tcPr>
            <w:tcW w:w="9638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2E5B9E"/>
            <w:vAlign w:val="center"/>
          </w:tcPr>
          <w:p w14:paraId="55950CE5" w14:textId="77777777" w:rsidR="0076571E" w:rsidRDefault="00B9077A">
            <w:pPr>
              <w:spacing w:before="40" w:after="40"/>
            </w:pPr>
            <w:r>
              <w:rPr>
                <w:b/>
                <w:color w:val="FFFFFF"/>
                <w:sz w:val="22"/>
              </w:rPr>
              <w:t>VALOR DA FATURA APROVADO PARA PAGAMENTO</w:t>
            </w:r>
          </w:p>
        </w:tc>
      </w:tr>
      <w:tr w:rsidR="0076571E" w14:paraId="342EA752" w14:textId="77777777"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vAlign w:val="center"/>
          </w:tcPr>
          <w:p w14:paraId="2A1EFEF8" w14:textId="77777777" w:rsidR="0076571E" w:rsidRDefault="00B9077A">
            <w:pPr>
              <w:spacing w:before="40" w:after="40"/>
              <w:jc w:val="center"/>
            </w:pPr>
            <w:r>
              <w:rPr>
                <w:b/>
                <w:color w:val="FFFFFF"/>
              </w:rPr>
              <w:t>Valor fixo mensal</w:t>
            </w:r>
          </w:p>
        </w:tc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vAlign w:val="center"/>
          </w:tcPr>
          <w:p w14:paraId="0228412C" w14:textId="77777777" w:rsidR="0076571E" w:rsidRDefault="00B9077A">
            <w:pPr>
              <w:spacing w:before="40" w:after="40"/>
              <w:jc w:val="center"/>
            </w:pPr>
            <w:r>
              <w:rPr>
                <w:b/>
                <w:color w:val="FFFFFF"/>
              </w:rPr>
              <w:t>Glosas apuradas (art. 137, II)</w:t>
            </w:r>
          </w:p>
        </w:tc>
        <w:tc>
          <w:tcPr>
            <w:tcW w:w="340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vAlign w:val="center"/>
          </w:tcPr>
          <w:p w14:paraId="5D58D6A0" w14:textId="77777777" w:rsidR="0076571E" w:rsidRDefault="00B9077A">
            <w:pPr>
              <w:spacing w:before="40" w:after="40"/>
              <w:jc w:val="center"/>
            </w:pPr>
            <w:r>
              <w:rPr>
                <w:b/>
                <w:color w:val="FFFFFF"/>
              </w:rPr>
              <w:t>Valor líquido da fatura</w:t>
            </w:r>
          </w:p>
        </w:tc>
      </w:tr>
      <w:tr w:rsidR="0076571E" w14:paraId="2F0AACA3" w14:textId="77777777"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CD5D48B" w14:textId="77777777" w:rsidR="0076571E" w:rsidRDefault="00B9077A">
            <w:pPr>
              <w:spacing w:before="40" w:after="40"/>
              <w:jc w:val="center"/>
            </w:pPr>
            <w:r>
              <w:rPr>
                <w:sz w:val="22"/>
              </w:rPr>
              <w:t>R$ ____________</w:t>
            </w:r>
          </w:p>
        </w:tc>
        <w:tc>
          <w:tcPr>
            <w:tcW w:w="31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247DDF2" w14:textId="77777777" w:rsidR="0076571E" w:rsidRDefault="00B9077A">
            <w:pPr>
              <w:spacing w:before="40" w:after="40"/>
              <w:jc w:val="center"/>
            </w:pPr>
            <w:r>
              <w:rPr>
                <w:sz w:val="22"/>
              </w:rPr>
              <w:t>(–) R$ ____________</w:t>
            </w:r>
          </w:p>
        </w:tc>
        <w:tc>
          <w:tcPr>
            <w:tcW w:w="340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8F5E9"/>
            <w:vAlign w:val="center"/>
          </w:tcPr>
          <w:p w14:paraId="0A1A53BA" w14:textId="77777777" w:rsidR="0076571E" w:rsidRDefault="00B9077A">
            <w:pPr>
              <w:spacing w:before="40" w:after="40"/>
              <w:jc w:val="center"/>
            </w:pPr>
            <w:r>
              <w:rPr>
                <w:b/>
                <w:sz w:val="22"/>
              </w:rPr>
              <w:t>(=) R$ ____________</w:t>
            </w:r>
          </w:p>
        </w:tc>
      </w:tr>
      <w:tr w:rsidR="0076571E" w14:paraId="205371DF" w14:textId="77777777">
        <w:tc>
          <w:tcPr>
            <w:tcW w:w="9638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8E1"/>
            <w:vAlign w:val="center"/>
          </w:tcPr>
          <w:p w14:paraId="478DA72E" w14:textId="77777777" w:rsidR="0076571E" w:rsidRDefault="00B9077A">
            <w:pPr>
              <w:spacing w:before="40" w:after="40"/>
              <w:jc w:val="both"/>
            </w:pPr>
            <w:r>
              <w:rPr>
                <w:i/>
                <w:sz w:val="18"/>
              </w:rPr>
              <w:t>Observação: Quando aplicável (após 12 meses de vigência), o valor fixo mensal deverá refletir o reajuste pelo índice ICTI, conforme Seção 7.7 do TR. Eventuais glosas serão ca</w:t>
            </w:r>
            <w:r>
              <w:rPr>
                <w:i/>
                <w:sz w:val="18"/>
              </w:rPr>
              <w:t>lculadas sobre o valor mensal já reajustado.</w:t>
            </w:r>
          </w:p>
        </w:tc>
      </w:tr>
    </w:tbl>
    <w:p w14:paraId="3C44298A" w14:textId="77777777" w:rsidR="0076571E" w:rsidRDefault="0076571E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370"/>
        <w:gridCol w:w="1134"/>
        <w:gridCol w:w="1134"/>
      </w:tblGrid>
      <w:tr w:rsidR="0076571E" w14:paraId="2B9239DD" w14:textId="77777777">
        <w:tc>
          <w:tcPr>
            <w:tcW w:w="9638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2E5B9E"/>
            <w:vAlign w:val="center"/>
          </w:tcPr>
          <w:p w14:paraId="1DFA6F72" w14:textId="77777777" w:rsidR="0076571E" w:rsidRDefault="00B9077A">
            <w:pPr>
              <w:spacing w:before="40" w:after="40"/>
            </w:pPr>
            <w:r>
              <w:rPr>
                <w:b/>
                <w:color w:val="FFFFFF"/>
                <w:sz w:val="22"/>
              </w:rPr>
              <w:t>CHECKLIST DE VERIFICAÇÃO PARA RECEBIMENTO DEFINITIVO</w:t>
            </w:r>
          </w:p>
        </w:tc>
      </w:tr>
      <w:tr w:rsidR="0076571E" w14:paraId="25A65370" w14:textId="77777777">
        <w:tc>
          <w:tcPr>
            <w:tcW w:w="73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vAlign w:val="center"/>
          </w:tcPr>
          <w:p w14:paraId="23C297C6" w14:textId="77777777" w:rsidR="0076571E" w:rsidRDefault="00B9077A">
            <w:pPr>
              <w:spacing w:before="40" w:after="40"/>
            </w:pPr>
            <w:r>
              <w:rPr>
                <w:b/>
                <w:color w:val="FFFFFF"/>
              </w:rPr>
              <w:t>Item verificado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vAlign w:val="center"/>
          </w:tcPr>
          <w:p w14:paraId="7B453B27" w14:textId="77777777" w:rsidR="0076571E" w:rsidRDefault="00B9077A">
            <w:pPr>
              <w:spacing w:before="40" w:after="40"/>
              <w:jc w:val="center"/>
            </w:pPr>
            <w:r>
              <w:rPr>
                <w:b/>
                <w:color w:val="FFFFFF"/>
              </w:rPr>
              <w:t>Sim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vAlign w:val="center"/>
          </w:tcPr>
          <w:p w14:paraId="29FB3829" w14:textId="77777777" w:rsidR="0076571E" w:rsidRDefault="00B9077A">
            <w:pPr>
              <w:spacing w:before="40" w:after="40"/>
              <w:jc w:val="center"/>
            </w:pPr>
            <w:r>
              <w:rPr>
                <w:b/>
                <w:color w:val="FFFFFF"/>
              </w:rPr>
              <w:t>Não</w:t>
            </w:r>
          </w:p>
        </w:tc>
      </w:tr>
      <w:tr w:rsidR="0076571E" w14:paraId="7BE49DD0" w14:textId="77777777">
        <w:tc>
          <w:tcPr>
            <w:tcW w:w="73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8DBC1A8" w14:textId="77777777" w:rsidR="0076571E" w:rsidRDefault="00B9077A">
            <w:pPr>
              <w:spacing w:before="40" w:after="40"/>
              <w:jc w:val="both"/>
            </w:pPr>
            <w:r>
              <w:t>Relatório mensal de desempenho apresentado no prazo previsto (Seção 7.6.1 do TR)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1A13F4C" w14:textId="77777777" w:rsidR="0076571E" w:rsidRDefault="0076571E">
            <w:pPr>
              <w:spacing w:before="40" w:after="40"/>
              <w:jc w:val="center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206046D" w14:textId="77777777" w:rsidR="0076571E" w:rsidRDefault="0076571E">
            <w:pPr>
              <w:spacing w:before="40" w:after="40"/>
              <w:jc w:val="center"/>
            </w:pPr>
          </w:p>
        </w:tc>
      </w:tr>
      <w:tr w:rsidR="0076571E" w14:paraId="66E71E59" w14:textId="77777777">
        <w:tc>
          <w:tcPr>
            <w:tcW w:w="73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C873B10" w14:textId="77777777" w:rsidR="0076571E" w:rsidRDefault="00B9077A">
            <w:pPr>
              <w:spacing w:before="40" w:after="40"/>
              <w:jc w:val="both"/>
            </w:pPr>
            <w:r>
              <w:t xml:space="preserve">Indicadores IND-01 a IND-07 apurados e </w:t>
            </w:r>
            <w:r>
              <w:t>devidamente verificados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AF18A16" w14:textId="77777777" w:rsidR="0076571E" w:rsidRDefault="0076571E">
            <w:pPr>
              <w:spacing w:before="40" w:after="40"/>
              <w:jc w:val="center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F4B4D73" w14:textId="77777777" w:rsidR="0076571E" w:rsidRDefault="0076571E">
            <w:pPr>
              <w:spacing w:before="40" w:after="40"/>
              <w:jc w:val="center"/>
            </w:pPr>
          </w:p>
        </w:tc>
      </w:tr>
      <w:tr w:rsidR="0076571E" w14:paraId="7C897B2D" w14:textId="77777777">
        <w:tc>
          <w:tcPr>
            <w:tcW w:w="73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B8439E9" w14:textId="77777777" w:rsidR="0076571E" w:rsidRDefault="00B9077A">
            <w:pPr>
              <w:spacing w:before="40" w:after="40"/>
              <w:jc w:val="both"/>
            </w:pPr>
            <w:r>
              <w:t>Apuração de IND-01 e IND-02 realizada de forma independente por região (R1 e R2)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AAE89F8" w14:textId="77777777" w:rsidR="0076571E" w:rsidRDefault="0076571E">
            <w:pPr>
              <w:spacing w:before="40" w:after="40"/>
              <w:jc w:val="center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4EFBF45" w14:textId="77777777" w:rsidR="0076571E" w:rsidRDefault="0076571E">
            <w:pPr>
              <w:spacing w:before="40" w:after="40"/>
              <w:jc w:val="center"/>
            </w:pPr>
          </w:p>
        </w:tc>
      </w:tr>
      <w:tr w:rsidR="0076571E" w14:paraId="4CD2C77C" w14:textId="77777777">
        <w:tc>
          <w:tcPr>
            <w:tcW w:w="73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14767A2" w14:textId="77777777" w:rsidR="0076571E" w:rsidRDefault="00B9077A">
            <w:pPr>
              <w:spacing w:before="40" w:after="40"/>
              <w:jc w:val="both"/>
            </w:pPr>
            <w:r>
              <w:t>IND-04 (Uptime) apurado com base no Zabbix, com exclusão das manutenções programadas (Seção 7.4 do TR)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B5F761C" w14:textId="77777777" w:rsidR="0076571E" w:rsidRDefault="0076571E">
            <w:pPr>
              <w:spacing w:before="40" w:after="40"/>
              <w:jc w:val="center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842FC38" w14:textId="77777777" w:rsidR="0076571E" w:rsidRDefault="0076571E">
            <w:pPr>
              <w:spacing w:before="40" w:after="40"/>
              <w:jc w:val="center"/>
            </w:pPr>
          </w:p>
        </w:tc>
      </w:tr>
      <w:tr w:rsidR="0076571E" w14:paraId="7E85FEC8" w14:textId="77777777">
        <w:tc>
          <w:tcPr>
            <w:tcW w:w="73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D3BC367" w14:textId="77777777" w:rsidR="0076571E" w:rsidRDefault="00B9077A">
            <w:pPr>
              <w:spacing w:before="40" w:after="40"/>
              <w:jc w:val="both"/>
            </w:pPr>
            <w:r>
              <w:t xml:space="preserve">IND-06 (Líder Técnico) aferido por </w:t>
            </w:r>
            <w:r>
              <w:t>resultados, conforme Seção 7.4 do TR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8C41AB7" w14:textId="77777777" w:rsidR="0076571E" w:rsidRDefault="0076571E">
            <w:pPr>
              <w:spacing w:before="40" w:after="40"/>
              <w:jc w:val="center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6419F37" w14:textId="77777777" w:rsidR="0076571E" w:rsidRDefault="0076571E">
            <w:pPr>
              <w:spacing w:before="40" w:after="40"/>
              <w:jc w:val="center"/>
            </w:pPr>
          </w:p>
        </w:tc>
      </w:tr>
      <w:tr w:rsidR="0076571E" w14:paraId="0409F6EB" w14:textId="77777777">
        <w:tc>
          <w:tcPr>
            <w:tcW w:w="73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58C3DE2" w14:textId="77777777" w:rsidR="0076571E" w:rsidRDefault="00B9077A">
            <w:pPr>
              <w:spacing w:before="40" w:after="40"/>
              <w:jc w:val="both"/>
            </w:pPr>
            <w:r>
              <w:t>Certificações da equipe técnica válidas e atualizadas no período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02EF16D" w14:textId="77777777" w:rsidR="0076571E" w:rsidRDefault="0076571E">
            <w:pPr>
              <w:spacing w:before="40" w:after="40"/>
              <w:jc w:val="center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3F0B2D9" w14:textId="77777777" w:rsidR="0076571E" w:rsidRDefault="0076571E">
            <w:pPr>
              <w:spacing w:before="40" w:after="40"/>
              <w:jc w:val="center"/>
            </w:pPr>
          </w:p>
        </w:tc>
      </w:tr>
      <w:tr w:rsidR="0076571E" w14:paraId="5E9B34AB" w14:textId="77777777">
        <w:tc>
          <w:tcPr>
            <w:tcW w:w="73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D523ECF" w14:textId="77777777" w:rsidR="0076571E" w:rsidRDefault="00B9077A">
            <w:pPr>
              <w:spacing w:before="40" w:after="40"/>
              <w:jc w:val="both"/>
            </w:pPr>
            <w:r>
              <w:t>Registros no CITSMART completos, atualizados e auditáveis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7404FD6" w14:textId="77777777" w:rsidR="0076571E" w:rsidRDefault="0076571E">
            <w:pPr>
              <w:spacing w:before="40" w:after="40"/>
              <w:jc w:val="center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94386E7" w14:textId="77777777" w:rsidR="0076571E" w:rsidRDefault="0076571E">
            <w:pPr>
              <w:spacing w:before="40" w:after="40"/>
              <w:jc w:val="center"/>
            </w:pPr>
          </w:p>
        </w:tc>
      </w:tr>
      <w:tr w:rsidR="0076571E" w14:paraId="3976B184" w14:textId="77777777">
        <w:tc>
          <w:tcPr>
            <w:tcW w:w="73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3405B6B" w14:textId="77777777" w:rsidR="0076571E" w:rsidRDefault="00B9077A">
            <w:pPr>
              <w:spacing w:before="40" w:after="40"/>
              <w:jc w:val="both"/>
            </w:pPr>
            <w:r>
              <w:t>Regularidade fiscal, trabalhista e previdenciária da CONTRATADA verificada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6FFBC6F" w14:textId="77777777" w:rsidR="0076571E" w:rsidRDefault="0076571E">
            <w:pPr>
              <w:spacing w:before="40" w:after="40"/>
              <w:jc w:val="center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BECE0BE" w14:textId="77777777" w:rsidR="0076571E" w:rsidRDefault="0076571E">
            <w:pPr>
              <w:spacing w:before="40" w:after="40"/>
              <w:jc w:val="center"/>
            </w:pPr>
          </w:p>
        </w:tc>
      </w:tr>
      <w:tr w:rsidR="0076571E" w14:paraId="57041B7B" w14:textId="77777777">
        <w:tc>
          <w:tcPr>
            <w:tcW w:w="73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984DC4A" w14:textId="77777777" w:rsidR="0076571E" w:rsidRDefault="00B9077A">
            <w:pPr>
              <w:spacing w:before="40" w:after="40"/>
              <w:jc w:val="both"/>
            </w:pPr>
            <w:r>
              <w:t xml:space="preserve">Tratamento de dados pessoais conforme LGPD (sem incidentes não notificados no </w:t>
            </w:r>
            <w:r>
              <w:lastRenderedPageBreak/>
              <w:t>período)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903B35D" w14:textId="77777777" w:rsidR="0076571E" w:rsidRDefault="0076571E">
            <w:pPr>
              <w:spacing w:before="40" w:after="40"/>
              <w:jc w:val="center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E04BE44" w14:textId="77777777" w:rsidR="0076571E" w:rsidRDefault="0076571E">
            <w:pPr>
              <w:spacing w:before="40" w:after="40"/>
              <w:jc w:val="center"/>
            </w:pPr>
          </w:p>
        </w:tc>
      </w:tr>
      <w:tr w:rsidR="0076571E" w14:paraId="73E8910C" w14:textId="77777777">
        <w:tc>
          <w:tcPr>
            <w:tcW w:w="73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39F2349" w14:textId="77777777" w:rsidR="0076571E" w:rsidRDefault="00B9077A">
            <w:pPr>
              <w:spacing w:before="40" w:after="40"/>
              <w:jc w:val="both"/>
            </w:pPr>
            <w:r>
              <w:t>Glosas apuradas conforme art. 137, II da Lei nº 14.133/2021 e Seção 7.5 do TR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B198D0D" w14:textId="77777777" w:rsidR="0076571E" w:rsidRDefault="0076571E">
            <w:pPr>
              <w:spacing w:before="40" w:after="40"/>
              <w:jc w:val="center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E44E3EB" w14:textId="77777777" w:rsidR="0076571E" w:rsidRDefault="0076571E">
            <w:pPr>
              <w:spacing w:before="40" w:after="40"/>
              <w:jc w:val="center"/>
            </w:pPr>
          </w:p>
        </w:tc>
      </w:tr>
      <w:tr w:rsidR="0076571E" w14:paraId="0FDC8254" w14:textId="77777777">
        <w:tc>
          <w:tcPr>
            <w:tcW w:w="73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C118207" w14:textId="77777777" w:rsidR="0076571E" w:rsidRDefault="00B9077A">
            <w:pPr>
              <w:spacing w:before="40" w:after="40"/>
              <w:jc w:val="both"/>
            </w:pPr>
            <w:r>
              <w:t>Glosas eventualmente pendentes de períodos anteriores regularizadas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6B62C60" w14:textId="77777777" w:rsidR="0076571E" w:rsidRDefault="0076571E">
            <w:pPr>
              <w:spacing w:before="40" w:after="40"/>
              <w:jc w:val="center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5D10C96" w14:textId="77777777" w:rsidR="0076571E" w:rsidRDefault="0076571E">
            <w:pPr>
              <w:spacing w:before="40" w:after="40"/>
              <w:jc w:val="center"/>
            </w:pPr>
          </w:p>
        </w:tc>
      </w:tr>
      <w:tr w:rsidR="0076571E" w14:paraId="25CDEAAE" w14:textId="77777777">
        <w:tc>
          <w:tcPr>
            <w:tcW w:w="73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9808DF6" w14:textId="77777777" w:rsidR="0076571E" w:rsidRDefault="00B9077A">
            <w:pPr>
              <w:spacing w:before="40" w:after="40"/>
              <w:jc w:val="both"/>
            </w:pPr>
            <w:r>
              <w:t xml:space="preserve">Reajuste pelo </w:t>
            </w:r>
            <w:r>
              <w:t>índice ICTI aplicado quando devido (após 12 meses de vigência)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3D2C7BE" w14:textId="77777777" w:rsidR="0076571E" w:rsidRDefault="0076571E">
            <w:pPr>
              <w:spacing w:before="40" w:after="40"/>
              <w:jc w:val="center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845B8C2" w14:textId="77777777" w:rsidR="0076571E" w:rsidRDefault="0076571E">
            <w:pPr>
              <w:spacing w:before="40" w:after="40"/>
              <w:jc w:val="center"/>
            </w:pPr>
          </w:p>
        </w:tc>
      </w:tr>
      <w:tr w:rsidR="0076571E" w14:paraId="56E938F4" w14:textId="77777777">
        <w:tc>
          <w:tcPr>
            <w:tcW w:w="73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7B0E6F5" w14:textId="77777777" w:rsidR="0076571E" w:rsidRDefault="00B9077A">
            <w:pPr>
              <w:spacing w:before="40" w:after="40"/>
              <w:jc w:val="both"/>
            </w:pPr>
            <w:r>
              <w:t>Serviços da Categoria 8 (Encerramento Contratual — ENC-01 a ENC-04) executados conforme cronograma, quando aplicável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899255E" w14:textId="77777777" w:rsidR="0076571E" w:rsidRDefault="0076571E">
            <w:pPr>
              <w:spacing w:before="40" w:after="40"/>
              <w:jc w:val="center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63B2AE3" w14:textId="77777777" w:rsidR="0076571E" w:rsidRDefault="0076571E">
            <w:pPr>
              <w:spacing w:before="40" w:after="40"/>
              <w:jc w:val="center"/>
            </w:pPr>
          </w:p>
        </w:tc>
      </w:tr>
    </w:tbl>
    <w:p w14:paraId="4C3AD776" w14:textId="77777777" w:rsidR="0076571E" w:rsidRDefault="0076571E"/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76571E" w14:paraId="2F54DFD6" w14:textId="77777777">
        <w:tc>
          <w:tcPr>
            <w:tcW w:w="96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2E5B9E"/>
            <w:vAlign w:val="center"/>
          </w:tcPr>
          <w:p w14:paraId="08689626" w14:textId="77777777" w:rsidR="0076571E" w:rsidRDefault="00B9077A">
            <w:pPr>
              <w:spacing w:before="40" w:after="40"/>
            </w:pPr>
            <w:r>
              <w:rPr>
                <w:b/>
                <w:color w:val="FFFFFF"/>
                <w:sz w:val="22"/>
              </w:rPr>
              <w:t>OBSERVAÇÕES, PENDÊNCIAS E ENCAMINHAMENTOS</w:t>
            </w:r>
          </w:p>
        </w:tc>
      </w:tr>
      <w:tr w:rsidR="0076571E" w14:paraId="5558216F" w14:textId="77777777">
        <w:tc>
          <w:tcPr>
            <w:tcW w:w="96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61BD8C6" w14:textId="77777777" w:rsidR="0076571E" w:rsidRDefault="0076571E">
            <w:pPr>
              <w:spacing w:before="40" w:after="40"/>
            </w:pPr>
          </w:p>
        </w:tc>
      </w:tr>
      <w:tr w:rsidR="0076571E" w14:paraId="082D2182" w14:textId="77777777">
        <w:tc>
          <w:tcPr>
            <w:tcW w:w="96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10782AE" w14:textId="77777777" w:rsidR="0076571E" w:rsidRDefault="0076571E">
            <w:pPr>
              <w:spacing w:before="40" w:after="40"/>
            </w:pPr>
          </w:p>
        </w:tc>
      </w:tr>
      <w:tr w:rsidR="0076571E" w14:paraId="1A75332D" w14:textId="77777777">
        <w:tc>
          <w:tcPr>
            <w:tcW w:w="96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66B38F7" w14:textId="77777777" w:rsidR="0076571E" w:rsidRDefault="0076571E">
            <w:pPr>
              <w:spacing w:before="40" w:after="40"/>
            </w:pPr>
          </w:p>
        </w:tc>
      </w:tr>
      <w:tr w:rsidR="0076571E" w14:paraId="2D892A02" w14:textId="77777777">
        <w:tc>
          <w:tcPr>
            <w:tcW w:w="96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D38F7DA" w14:textId="77777777" w:rsidR="0076571E" w:rsidRDefault="0076571E">
            <w:pPr>
              <w:spacing w:before="40" w:after="40"/>
            </w:pPr>
          </w:p>
        </w:tc>
      </w:tr>
    </w:tbl>
    <w:p w14:paraId="021D50F8" w14:textId="77777777" w:rsidR="0076571E" w:rsidRDefault="0076571E"/>
    <w:tbl>
      <w:tblPr>
        <w:tblW w:w="0" w:type="auto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76571E" w14:paraId="7D927B23" w14:textId="77777777">
        <w:tc>
          <w:tcPr>
            <w:tcW w:w="33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9B7DD16" w14:textId="77777777" w:rsidR="0076571E" w:rsidRDefault="00B9077A">
            <w:pPr>
              <w:spacing w:before="40" w:after="40"/>
              <w:jc w:val="center"/>
            </w:pPr>
            <w:r>
              <w:rPr>
                <w:sz w:val="18"/>
              </w:rPr>
              <w:t>________________________________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br/>
              <w:t>Fiscal Técnico</w:t>
            </w:r>
            <w:r>
              <w:rPr>
                <w:sz w:val="18"/>
              </w:rPr>
              <w:br/>
              <w:t>(Verificação dos aspectos técnicos</w:t>
            </w:r>
            <w:r>
              <w:rPr>
                <w:sz w:val="18"/>
              </w:rPr>
              <w:br/>
              <w:t>dos serviços prestados)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br/>
              <w:t>Nome:</w:t>
            </w:r>
            <w:r>
              <w:rPr>
                <w:sz w:val="18"/>
              </w:rPr>
              <w:br/>
              <w:t>Matrícula:</w:t>
            </w:r>
            <w:r>
              <w:rPr>
                <w:sz w:val="18"/>
              </w:rPr>
              <w:br/>
              <w:t>Data: ___/___/______</w:t>
            </w:r>
          </w:p>
        </w:tc>
        <w:tc>
          <w:tcPr>
            <w:tcW w:w="33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DA9682A" w14:textId="77777777" w:rsidR="0076571E" w:rsidRDefault="00B9077A">
            <w:pPr>
              <w:spacing w:before="40" w:after="40"/>
              <w:jc w:val="center"/>
            </w:pPr>
            <w:r>
              <w:rPr>
                <w:sz w:val="18"/>
              </w:rPr>
              <w:t>________________________________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br/>
              <w:t>Fiscal Administrativo</w:t>
            </w:r>
            <w:r>
              <w:rPr>
                <w:sz w:val="18"/>
              </w:rPr>
              <w:br/>
              <w:t>(Verificação da regularidade fiscal,</w:t>
            </w:r>
            <w:r>
              <w:rPr>
                <w:sz w:val="18"/>
              </w:rPr>
              <w:br/>
              <w:t>trabalhista e pr</w:t>
            </w:r>
            <w:r>
              <w:rPr>
                <w:sz w:val="18"/>
              </w:rPr>
              <w:t>evidenciária)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br/>
              <w:t>Nome:</w:t>
            </w:r>
            <w:r>
              <w:rPr>
                <w:sz w:val="18"/>
              </w:rPr>
              <w:br/>
              <w:t>Matrícula:</w:t>
            </w:r>
            <w:r>
              <w:rPr>
                <w:sz w:val="18"/>
              </w:rPr>
              <w:br/>
              <w:t>Data: ___/___/______</w:t>
            </w:r>
          </w:p>
        </w:tc>
        <w:tc>
          <w:tcPr>
            <w:tcW w:w="33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70DF590" w14:textId="77777777" w:rsidR="0076571E" w:rsidRDefault="00B9077A">
            <w:pPr>
              <w:spacing w:before="40" w:after="40"/>
              <w:jc w:val="center"/>
            </w:pPr>
            <w:r>
              <w:rPr>
                <w:sz w:val="18"/>
              </w:rPr>
              <w:t>________________________________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br/>
              <w:t>Gestor do Contrato</w:t>
            </w:r>
            <w:r>
              <w:rPr>
                <w:sz w:val="18"/>
              </w:rPr>
              <w:br/>
              <w:t>(Decisão final sobre recebimento</w:t>
            </w:r>
            <w:r>
              <w:rPr>
                <w:sz w:val="18"/>
              </w:rPr>
              <w:br/>
              <w:t>e aprovação para pagamento)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br/>
              <w:t>Nome:</w:t>
            </w:r>
            <w:r>
              <w:rPr>
                <w:sz w:val="18"/>
              </w:rPr>
              <w:br/>
              <w:t>Matrícula:</w:t>
            </w:r>
            <w:r>
              <w:rPr>
                <w:sz w:val="18"/>
              </w:rPr>
              <w:br/>
              <w:t>Data: ___/___/______</w:t>
            </w:r>
          </w:p>
        </w:tc>
      </w:tr>
    </w:tbl>
    <w:p w14:paraId="778AE825" w14:textId="77777777" w:rsidR="00B9077A" w:rsidRDefault="00B9077A"/>
    <w:sectPr w:rsidR="00B9077A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A39AD"/>
    <w:rsid w:val="0076571E"/>
    <w:rsid w:val="00AA1D8D"/>
    <w:rsid w:val="00B47730"/>
    <w:rsid w:val="00B9077A"/>
    <w:rsid w:val="00BC0804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BCBF9F"/>
  <w14:defaultImageDpi w14:val="300"/>
  <w15:docId w15:val="{3F17FD3B-EA59-4681-995B-713F0DB16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  <w:color w:val="333333"/>
      <w:sz w:val="20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1309</Words>
  <Characters>7074</Characters>
  <Application>Microsoft Office Word</Application>
  <DocSecurity>0</DocSecurity>
  <Lines>58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8367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Ronaldo Henrique Ribeiro Neto</cp:lastModifiedBy>
  <cp:revision>2</cp:revision>
  <cp:lastPrinted>2026-05-18T19:59:00Z</cp:lastPrinted>
  <dcterms:created xsi:type="dcterms:W3CDTF">2026-05-18T20:00:00Z</dcterms:created>
  <dcterms:modified xsi:type="dcterms:W3CDTF">2026-05-18T20:00:00Z</dcterms:modified>
  <cp:category/>
</cp:coreProperties>
</file>